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lsm" ContentType="application/vnd.ms-excel.sheet.macroEnabled.12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30D19A" w14:textId="77777777" w:rsidR="000C5FFA" w:rsidRDefault="009D3323">
      <w:pPr>
        <w:pStyle w:val="Heading3"/>
        <w:rPr>
          <w:lang w:eastAsia="zh-CN"/>
        </w:rPr>
      </w:pPr>
      <w:r>
        <w:rPr>
          <w:rFonts w:hint="eastAsia"/>
          <w:lang w:eastAsia="zh-CN"/>
        </w:rPr>
        <w:t>7.1.3</w:t>
      </w:r>
      <w:r>
        <w:rPr>
          <w:lang w:eastAsia="zh-CN"/>
        </w:rPr>
        <w:tab/>
      </w:r>
      <w:bookmarkStart w:id="0" w:name="_Hlk173167520"/>
      <w:r>
        <w:rPr>
          <w:rFonts w:hint="eastAsia"/>
        </w:rPr>
        <w:t>Link performance</w:t>
      </w:r>
      <w:bookmarkEnd w:id="0"/>
      <w:r>
        <w:rPr>
          <w:rFonts w:hint="eastAsia"/>
        </w:rPr>
        <w:t xml:space="preserve"> </w:t>
      </w:r>
      <w:r>
        <w:rPr>
          <w:rFonts w:hint="eastAsia"/>
          <w:lang w:eastAsia="zh-CN"/>
        </w:rPr>
        <w:t>for D2R</w:t>
      </w:r>
    </w:p>
    <w:p w14:paraId="7EE5D9A8" w14:textId="77777777" w:rsidR="000C5FFA" w:rsidRDefault="009D3323">
      <w:pPr>
        <w:pStyle w:val="Heading4"/>
      </w:pPr>
      <w:r>
        <w:rPr>
          <w:rFonts w:hint="eastAsia"/>
        </w:rPr>
        <w:t>7.1.3.1</w:t>
      </w:r>
      <w:r>
        <w:tab/>
      </w:r>
      <w:r>
        <w:rPr>
          <w:rFonts w:hint="eastAsia"/>
        </w:rPr>
        <w:t>Device 1</w:t>
      </w:r>
    </w:p>
    <w:p w14:paraId="52DC04A1" w14:textId="77777777" w:rsidR="000C5FFA" w:rsidRDefault="009D3323">
      <w:pPr>
        <w:pStyle w:val="Heading5"/>
        <w:rPr>
          <w:lang w:eastAsia="zh-CN"/>
        </w:rPr>
      </w:pPr>
      <w:r>
        <w:rPr>
          <w:rFonts w:hint="eastAsia"/>
        </w:rPr>
        <w:t>7.1.3.1.1</w:t>
      </w:r>
      <w:r>
        <w:tab/>
      </w:r>
      <w:r>
        <w:rPr>
          <w:rFonts w:hint="eastAsia"/>
          <w:lang w:eastAsia="zh-CN"/>
        </w:rPr>
        <w:t>coherent</w:t>
      </w:r>
    </w:p>
    <w:p w14:paraId="5DAA8567" w14:textId="77777777" w:rsidR="000C5FFA" w:rsidRDefault="000C5FFA"/>
    <w:p w14:paraId="71CCB65A" w14:textId="28860D85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7.1.3.1.1 - 1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2F039AE9" wp14:editId="75C1D7F0">
            <wp:extent cx="8484235" cy="5363210"/>
            <wp:effectExtent l="0" t="0" r="0" b="8890"/>
            <wp:docPr id="1998902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42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972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9B233C3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7.1.3.1.1 - 1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6BC47DE8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147872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1, coherent</w:t>
            </w:r>
          </w:p>
        </w:tc>
      </w:tr>
      <w:tr w:rsidR="00346E05" w14:paraId="0035616C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6C1F1A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D2R LLS</w:t>
            </w:r>
          </w:p>
        </w:tc>
      </w:tr>
      <w:tr w:rsidR="00346E05" w14:paraId="789E1BDB" w14:textId="77777777" w:rsidTr="00346E05">
        <w:trPr>
          <w:trHeight w:val="28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1AE7239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04DD41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4CD617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6213BD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402967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7253B68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108F8FE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6E903F7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EDEF0E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39CC846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5FFCC3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714941C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226E32C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3CEC9753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649FA9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377B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8522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7D5F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9B771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D7991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D2FD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84E92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9536D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990F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AF501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448C2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6071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505</w:t>
            </w:r>
          </w:p>
        </w:tc>
      </w:tr>
      <w:tr w:rsidR="00346E05" w14:paraId="4EC0A3C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B7629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226E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6E9EF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9F30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1D2E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7826A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3E0E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4B81F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6A234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7B321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E0E6D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8CF4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C99AE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502</w:t>
            </w:r>
          </w:p>
        </w:tc>
      </w:tr>
      <w:tr w:rsidR="00346E05" w14:paraId="2FA5645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F57E1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60E4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3067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D0475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22BC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2B94B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9A522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F273A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046D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7E7AE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E3114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BE95E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2D6A5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947</w:t>
            </w:r>
          </w:p>
        </w:tc>
      </w:tr>
      <w:tr w:rsidR="00346E05" w14:paraId="003C06B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707A7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B32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F70B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D92CF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441B4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7B407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9EF8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DABC9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6D77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9D18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C3D8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4DDE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5288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970</w:t>
            </w:r>
          </w:p>
        </w:tc>
      </w:tr>
      <w:tr w:rsidR="00346E05" w14:paraId="08B3A28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9D985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E15B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89CE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B7FA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1FEC7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64358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0A87C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ACC6A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21A6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013E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D81A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307721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5F00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</w:t>
            </w:r>
          </w:p>
        </w:tc>
      </w:tr>
      <w:tr w:rsidR="00346E05" w14:paraId="01D64D4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E6DBB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BFF8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A43A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C7156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30766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DF77A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A1BFF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F18DF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47D0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7608FF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320B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4FCC3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F4EA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346E05" w14:paraId="12D6574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55F8F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1FAA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FEDC8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2729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96BD6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91A02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05E678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5A5C6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AC01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C5FD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9958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6BDAAA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C7D2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172</w:t>
            </w:r>
          </w:p>
        </w:tc>
      </w:tr>
      <w:tr w:rsidR="00346E05" w14:paraId="76BB1F5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3DECC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66B3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F84E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EC89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6E0E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D3E80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1D733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7EF47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19A2C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2A7DA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C864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6E413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6D64F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175</w:t>
            </w:r>
          </w:p>
        </w:tc>
      </w:tr>
      <w:tr w:rsidR="00346E05" w14:paraId="452D0D9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3AD82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772F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17647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1A1E0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A29AB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BAFB0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05D7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12C3B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03FA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A4F6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95E5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8546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40028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506</w:t>
            </w:r>
          </w:p>
        </w:tc>
      </w:tr>
      <w:tr w:rsidR="00346E05" w14:paraId="466078E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C6F29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8C97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9AA5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BC31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C40D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C33FC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645D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26AF8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D52F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498438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82C6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401C8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790F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507</w:t>
            </w:r>
          </w:p>
        </w:tc>
      </w:tr>
      <w:tr w:rsidR="00346E05" w14:paraId="09F115F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E0BF8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3D05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C1B3F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4DEF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4E4E4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C26BB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4F271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3ED17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B22E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3AEB8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E8AB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5902F6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1BF7B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</w:tr>
      <w:tr w:rsidR="00346E05" w14:paraId="3DAC4CD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0E3AC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6AC2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BBF3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7AE8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316C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9141C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391E3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C112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0157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2E73DA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A3E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9314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48BAE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</w:tr>
      <w:tr w:rsidR="00346E05" w14:paraId="10B24C3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60CE3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7B72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DFB5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5311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7E285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8230E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3E9D3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C50BE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A65F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9A972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A63E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58B788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3FDF5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358</w:t>
            </w:r>
          </w:p>
        </w:tc>
      </w:tr>
      <w:tr w:rsidR="00346E05" w14:paraId="1312CA2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32256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6A11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2C74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37C03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8E92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8C4F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8D3B8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D4976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64310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D898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54E9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88D3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938CC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385</w:t>
            </w:r>
          </w:p>
        </w:tc>
      </w:tr>
      <w:tr w:rsidR="00346E05" w14:paraId="60EF0F8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2E2CD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FF21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BB8D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D2826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859D5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95E1A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381B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583A0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BF34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4624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F9A4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83780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4833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943</w:t>
            </w:r>
          </w:p>
        </w:tc>
      </w:tr>
      <w:tr w:rsidR="00346E05" w14:paraId="60F8EFC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E337D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5B6D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71C4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59546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ABB8D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823DF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3F17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676D2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8158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81C3F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AF46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252CE7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A91E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503</w:t>
            </w:r>
          </w:p>
        </w:tc>
      </w:tr>
      <w:tr w:rsidR="00346E05" w14:paraId="39F7863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914AB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F687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4ADAA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57DB3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4E48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05014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405C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F3B03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F151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5CCDF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A2EC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785D76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9E5A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163</w:t>
            </w:r>
          </w:p>
        </w:tc>
      </w:tr>
      <w:tr w:rsidR="00346E05" w14:paraId="7C59FB5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7E583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AF6F3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EE3A5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5CBA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6A06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C8A26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AE8E1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31BE2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FD0A1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C54C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1DCA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6E984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9DD0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166</w:t>
            </w:r>
          </w:p>
        </w:tc>
      </w:tr>
      <w:tr w:rsidR="00346E05" w14:paraId="3BD46BF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30B47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2B8CF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0C4A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9D6B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B3E12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74EEA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7410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4AA5D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DFAC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3DF5BD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6DB6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7041A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370DC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504</w:t>
            </w:r>
          </w:p>
        </w:tc>
      </w:tr>
      <w:tr w:rsidR="00346E05" w14:paraId="6568829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F3F7A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4BD6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57EF6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BD2C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E5FA8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6CB27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AC543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7CCC5B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E4ED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76924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9B37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8A5DC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E0A8A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181</w:t>
            </w:r>
          </w:p>
        </w:tc>
      </w:tr>
      <w:tr w:rsidR="00346E05" w14:paraId="083ED98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566B3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0C63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60E0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D81D0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8243B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0FE5B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90CF6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15347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2F6D9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2F342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3B34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491D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2EF7A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184</w:t>
            </w:r>
          </w:p>
        </w:tc>
      </w:tr>
      <w:tr w:rsidR="00346E05" w14:paraId="32178C9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E2B24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1969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01DD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CA4E6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1CDE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9C00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6BA67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182F2F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498C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1AEA9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B890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785D4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42532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338</w:t>
            </w:r>
          </w:p>
        </w:tc>
      </w:tr>
      <w:tr w:rsidR="00346E05" w14:paraId="409261F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C787A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0838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5A99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C529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BDFB0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889A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9B5A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10DE01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FF6FB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12C45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7E05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FB1D5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5B60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342</w:t>
            </w:r>
          </w:p>
        </w:tc>
      </w:tr>
      <w:tr w:rsidR="00346E05" w14:paraId="6C79F7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AC471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D3E88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31036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00366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86FE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EE10D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ACE73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D38D8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C9AA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B8DE3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58E9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0608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7429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960</w:t>
            </w:r>
          </w:p>
        </w:tc>
      </w:tr>
      <w:tr w:rsidR="00346E05" w14:paraId="4CF144C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E2A8A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0F83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B253D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EC5CA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EBC2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39A21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F5B4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F1581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728D3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43A40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C4E4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17017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44C44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945</w:t>
            </w:r>
          </w:p>
        </w:tc>
      </w:tr>
      <w:tr w:rsidR="00346E05" w14:paraId="78068F5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EE774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069A0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4DD5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[NOK]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8060E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-9.8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64A9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FC61E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94F5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line code</w:t>
            </w:r>
          </w:p>
        </w:tc>
        <w:tc>
          <w:tcPr>
            <w:tcW w:w="320" w:type="pct"/>
            <w:vMerge/>
            <w:vAlign w:val="center"/>
            <w:hideMark/>
          </w:tcPr>
          <w:p w14:paraId="73AB35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A2A96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EE1B6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1295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802E0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745C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782</w:t>
            </w:r>
          </w:p>
        </w:tc>
      </w:tr>
      <w:tr w:rsidR="00346E05" w14:paraId="4B6988D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EB565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0A87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0B50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022CE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256CB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6C8B5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E9BE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4ADE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94E53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E1FF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1068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827B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5C32B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778</w:t>
            </w:r>
          </w:p>
        </w:tc>
      </w:tr>
      <w:tr w:rsidR="00346E05" w14:paraId="6F3586C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AB4C1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5D36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F07A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99D32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A930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02" w:type="pct"/>
            <w:vMerge/>
            <w:vAlign w:val="center"/>
            <w:hideMark/>
          </w:tcPr>
          <w:p w14:paraId="5BBD34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49753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C60D8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A5007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1B3736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02184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10E75B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69F10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721</w:t>
            </w:r>
          </w:p>
        </w:tc>
      </w:tr>
      <w:tr w:rsidR="00346E05" w14:paraId="2DCB5DE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3802B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0A0D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A1A5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5F73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D2CF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166C4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9285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62B46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4AE4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53C50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EB1A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7759B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CABD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725</w:t>
            </w:r>
          </w:p>
        </w:tc>
      </w:tr>
      <w:tr w:rsidR="00346E05" w14:paraId="2E5C0565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6DDE20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DA45A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5433D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FA2F9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403A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D089A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E1EB8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B9E51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9A57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31973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7878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2AE55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51554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389</w:t>
            </w:r>
          </w:p>
        </w:tc>
      </w:tr>
      <w:tr w:rsidR="00346E05" w14:paraId="363964D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B47BE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7425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C7AB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B1D67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20C5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/>
            <w:vAlign w:val="center"/>
            <w:hideMark/>
          </w:tcPr>
          <w:p w14:paraId="6E5025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AE3C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E5329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6C06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/>
            <w:vAlign w:val="center"/>
            <w:hideMark/>
          </w:tcPr>
          <w:p w14:paraId="063469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3BF0B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1869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A8BF4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499</w:t>
            </w:r>
          </w:p>
        </w:tc>
      </w:tr>
      <w:tr w:rsidR="00346E05" w14:paraId="0FB4926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2DF10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79C0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3E99F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9BC5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0076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7C596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2E3B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2B61C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700A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4B07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41733D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D0D87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B13BF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496</w:t>
            </w:r>
          </w:p>
        </w:tc>
      </w:tr>
      <w:tr w:rsidR="00346E05" w14:paraId="6A00348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D620C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93FC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94338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E972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0CCB2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EBE0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F0B08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5498A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4D4A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22A1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9A4B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1E40B0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CFD3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1027</w:t>
            </w:r>
          </w:p>
        </w:tc>
      </w:tr>
      <w:tr w:rsidR="00346E05" w14:paraId="201E383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4EC1E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57E6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450B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D89D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22E9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25726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626D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1310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718A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E078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6CD5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5182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11A11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1050</w:t>
            </w:r>
          </w:p>
        </w:tc>
      </w:tr>
      <w:tr w:rsidR="00346E05" w14:paraId="4CD5F49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25E57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4A61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7926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B3D3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FCF28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96473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B411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5014D4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2762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3EFF6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7DA1F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5609C0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1DFF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</w:t>
            </w:r>
          </w:p>
        </w:tc>
      </w:tr>
      <w:tr w:rsidR="00346E05" w14:paraId="16D9AA7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7163E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6293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CF02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AE9F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29AD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2F56D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C7B38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E39AB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7E9D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158010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10BE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65884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CD51D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</w:t>
            </w:r>
          </w:p>
        </w:tc>
      </w:tr>
      <w:tr w:rsidR="00346E05" w14:paraId="1C3191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76C7D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80836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E17D2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E06C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B8A2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44FE3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7CFD3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AE4FC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B4B9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370D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FCB2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C64E8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4690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700</w:t>
            </w:r>
          </w:p>
        </w:tc>
      </w:tr>
      <w:tr w:rsidR="00346E05" w14:paraId="7011787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4B94C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3A5A0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12C0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7B67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30B4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A943B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B36F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5CD72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ACFB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29CC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A811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8C337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3854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704</w:t>
            </w:r>
          </w:p>
        </w:tc>
      </w:tr>
      <w:tr w:rsidR="00346E05" w14:paraId="7E38B22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9488B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2E1E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75609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C288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3E9B2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-5.3</w:t>
            </w:r>
          </w:p>
        </w:tc>
        <w:tc>
          <w:tcPr>
            <w:tcW w:w="302" w:type="pct"/>
            <w:vMerge/>
            <w:vAlign w:val="center"/>
            <w:hideMark/>
          </w:tcPr>
          <w:p w14:paraId="57740A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BE79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B4D32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9B87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98EB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94DE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321F7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925E7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500</w:t>
            </w:r>
          </w:p>
        </w:tc>
      </w:tr>
      <w:tr w:rsidR="00346E05" w14:paraId="67E556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01750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6E3E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6E13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AE93B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0A585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90115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991F2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0D79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30243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08D456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174A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9919B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204A9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501</w:t>
            </w:r>
          </w:p>
        </w:tc>
      </w:tr>
      <w:tr w:rsidR="00346E05" w14:paraId="351B0F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428CF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CBD72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ACDCE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6A1E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1B7C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78D96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D7B5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763F0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FCD4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17B96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D4F86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ED72E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02421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</w:t>
            </w:r>
          </w:p>
        </w:tc>
      </w:tr>
      <w:tr w:rsidR="00346E05" w14:paraId="1F05BBF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A22F7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A83E9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B334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2F1B3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7ED9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6865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FE07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56EB9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D827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466D81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0A09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0F35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90D3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</w:tr>
      <w:tr w:rsidR="00346E05" w14:paraId="2743610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A0881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5110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7FED7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9E1E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B069A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7640E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480D7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DD152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47D6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0101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6AC1B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3A243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2FBF7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357</w:t>
            </w:r>
          </w:p>
        </w:tc>
      </w:tr>
      <w:tr w:rsidR="00346E05" w14:paraId="76ED484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EEE5F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DD10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BD12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08300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A492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0A7BF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5F69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D5F99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79D79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F3B32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1625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B4D2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F21A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374</w:t>
            </w:r>
          </w:p>
        </w:tc>
      </w:tr>
      <w:tr w:rsidR="00346E05" w14:paraId="79F6265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7FB97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EA28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1C76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9F01F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C0002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676E3B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AEE8A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C3A9B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771C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77B00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4CB2A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125EF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7260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705</w:t>
            </w:r>
          </w:p>
        </w:tc>
      </w:tr>
      <w:tr w:rsidR="00346E05" w14:paraId="59EB0AF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32A0F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FA391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11A70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478B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B66C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6665D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21D8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D8154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896C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40B7F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2991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0DC955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ED9E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1023</w:t>
            </w:r>
          </w:p>
        </w:tc>
      </w:tr>
      <w:tr w:rsidR="00346E05" w14:paraId="6F3D033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9113B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2411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3BAE6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42185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51E24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064C0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43AA0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583ACD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EB7C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F0887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3B2F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8BA1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9B566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708</w:t>
            </w:r>
          </w:p>
        </w:tc>
      </w:tr>
      <w:tr w:rsidR="00346E05" w14:paraId="1D796FE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2B0AF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38FC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FD9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497DF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7042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-4.3</w:t>
            </w:r>
          </w:p>
        </w:tc>
        <w:tc>
          <w:tcPr>
            <w:tcW w:w="302" w:type="pct"/>
            <w:vMerge/>
            <w:vAlign w:val="center"/>
            <w:hideMark/>
          </w:tcPr>
          <w:p w14:paraId="4AB098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3DDF9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25AEAC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1D0F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AE4DF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5565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C1A41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54C7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497</w:t>
            </w:r>
          </w:p>
        </w:tc>
      </w:tr>
      <w:tr w:rsidR="00346E05" w14:paraId="4E4CE8B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6C6C3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4392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5646F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260D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-2.44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3E172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-2.44</w:t>
            </w:r>
          </w:p>
        </w:tc>
        <w:tc>
          <w:tcPr>
            <w:tcW w:w="302" w:type="pct"/>
            <w:vMerge/>
            <w:vAlign w:val="center"/>
            <w:hideMark/>
          </w:tcPr>
          <w:p w14:paraId="0B0285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D2E6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7D07A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600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549FE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B75B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F4166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B0DDF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151</w:t>
            </w:r>
          </w:p>
        </w:tc>
      </w:tr>
      <w:tr w:rsidR="00346E05" w14:paraId="3BD567E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787AD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1375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49719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3B992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135F3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302" w:type="pct"/>
            <w:vMerge/>
            <w:vAlign w:val="center"/>
            <w:hideMark/>
          </w:tcPr>
          <w:p w14:paraId="5DDB59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103E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13D5C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24B8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DD6B7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4BC4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2AC48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7043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498</w:t>
            </w:r>
          </w:p>
        </w:tc>
      </w:tr>
      <w:tr w:rsidR="00346E05" w14:paraId="4055F38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4FF27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BA720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5A2CB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788F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-2.17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257B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-2.17</w:t>
            </w:r>
          </w:p>
        </w:tc>
        <w:tc>
          <w:tcPr>
            <w:tcW w:w="302" w:type="pct"/>
            <w:vMerge/>
            <w:vAlign w:val="center"/>
            <w:hideMark/>
          </w:tcPr>
          <w:p w14:paraId="2DFD47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89B0B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1F2432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A0D8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7A7B7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35D3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FDDB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CE2B5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155</w:t>
            </w:r>
          </w:p>
        </w:tc>
      </w:tr>
      <w:tr w:rsidR="00346E05" w14:paraId="726D360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C6D5E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DBFF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4F211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9453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65EBB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B4A39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99BB7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5CCEB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6782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B13CD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E15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E8589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F894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337</w:t>
            </w:r>
          </w:p>
        </w:tc>
      </w:tr>
      <w:tr w:rsidR="00346E05" w14:paraId="2D10144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2BF4B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CD5D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78D0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9E8C7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22DA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B8D0C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D13F3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218028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ADEC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76247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06BEF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7DD87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89451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341</w:t>
            </w:r>
          </w:p>
        </w:tc>
      </w:tr>
      <w:tr w:rsidR="00346E05" w14:paraId="79BCB7F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CE6BB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A520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BE732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8C52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53760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88B73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CC43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F4B49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50E2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81367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709C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3FD5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DF561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1040</w:t>
            </w:r>
          </w:p>
        </w:tc>
      </w:tr>
      <w:tr w:rsidR="00346E05" w14:paraId="4AEA98D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7EB74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F43F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42EA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24B2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7D4F0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1FD0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7CE6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C915E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62A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08E9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F7E6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52F0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DA9D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1025</w:t>
            </w:r>
          </w:p>
        </w:tc>
      </w:tr>
      <w:tr w:rsidR="00346E05" w14:paraId="05CE2D4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4F766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2306E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71AEA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[Spreadtrum]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E96E0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D259C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6E5CC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DCAC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4C419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2250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88E7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2036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D589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50BEE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190,193</w:t>
            </w:r>
          </w:p>
        </w:tc>
      </w:tr>
      <w:tr w:rsidR="00346E05" w14:paraId="6558210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1AB6B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588E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66A7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53EDC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78BB9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02" w:type="pct"/>
            <w:vMerge/>
            <w:vAlign w:val="center"/>
            <w:hideMark/>
          </w:tcPr>
          <w:p w14:paraId="765876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BBC2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5012E4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CC10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529156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B750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0FA422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6C16B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</w:tr>
      <w:tr w:rsidR="00346E05" w14:paraId="1CDB511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0F8B1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B614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4C1A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9C35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B105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E3CEA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20C74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2D602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2E2E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AE4D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E371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E7889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4B9D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724</w:t>
            </w:r>
          </w:p>
        </w:tc>
      </w:tr>
    </w:tbl>
    <w:p w14:paraId="6BF8EB41" w14:textId="67FA5595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65AC9341" w14:textId="76DBDEA2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2136E2A6" w14:textId="3289A5DB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27BF81C5" w14:textId="6A7EE57D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4FF4F3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18FC40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3603DD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E30961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8FB441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A707F6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8D5343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641F87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BE644D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BED161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174A28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28B135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71E0B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7C602A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2619AE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80C45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7F94CC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203E60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A9BA189" w14:textId="72925E4A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7.1.3.1.1 - 2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5D18FE6F" wp14:editId="53AB6D71">
            <wp:extent cx="8642985" cy="5363210"/>
            <wp:effectExtent l="0" t="0" r="5715" b="8890"/>
            <wp:docPr id="10783358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98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0D131" w14:textId="77777777" w:rsidR="000C5FFA" w:rsidRDefault="000C5FFA">
      <w:pPr>
        <w:jc w:val="center"/>
        <w:rPr>
          <w:b/>
          <w:bCs/>
        </w:rPr>
      </w:pPr>
    </w:p>
    <w:p w14:paraId="71B64F7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A14770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E0ECB5E" w14:textId="77777777" w:rsidR="00346E05" w:rsidRDefault="009D3323"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7.1.3.1.1 - 2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5"/>
        <w:gridCol w:w="1494"/>
        <w:gridCol w:w="1275"/>
        <w:gridCol w:w="898"/>
        <w:gridCol w:w="772"/>
        <w:gridCol w:w="858"/>
        <w:gridCol w:w="891"/>
        <w:gridCol w:w="915"/>
        <w:gridCol w:w="1184"/>
        <w:gridCol w:w="1051"/>
        <w:gridCol w:w="1184"/>
        <w:gridCol w:w="1211"/>
        <w:gridCol w:w="1363"/>
      </w:tblGrid>
      <w:tr w:rsidR="00346E05" w14:paraId="7E0330CD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089CAF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TDL-D, device 1, coherent</w:t>
            </w:r>
          </w:p>
        </w:tc>
      </w:tr>
      <w:tr w:rsidR="00346E05" w14:paraId="14432FD6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5B743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097FD46D" w14:textId="77777777" w:rsidTr="00346E05">
        <w:trPr>
          <w:trHeight w:val="28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708EE25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48DBC8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3C87802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354C5FF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4E09591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57ACD96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1D1DD1F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2" w:type="pct"/>
            <w:shd w:val="clear" w:color="D9E1F2" w:fill="D9E1F2"/>
            <w:noWrap/>
            <w:vAlign w:val="center"/>
            <w:hideMark/>
          </w:tcPr>
          <w:p w14:paraId="1C0BA58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05D9EE8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149FA92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C27F76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344C29C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68EA8F1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61456B7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08050B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88A6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97916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5662F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C40C0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B2A38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B43B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64B8C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BAE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D1CFA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BC7A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8AACE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BB767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517</w:t>
            </w:r>
          </w:p>
        </w:tc>
      </w:tr>
      <w:tr w:rsidR="00346E05" w14:paraId="4110730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54F91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7F99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22AB6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BAA73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2C2F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B305D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8FEE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21C3D7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41AB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F5D15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11D44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DC0A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8AAC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514</w:t>
            </w:r>
          </w:p>
        </w:tc>
      </w:tr>
      <w:tr w:rsidR="00346E05" w14:paraId="680B77D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F1A5E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A2E8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01CA0A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F042D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5067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D96D8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F05FB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539F1D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A31EB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31EE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9B4C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26DA8F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C0E4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987</w:t>
            </w:r>
          </w:p>
        </w:tc>
      </w:tr>
      <w:tr w:rsidR="00346E05" w14:paraId="38ADA72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B005A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AD13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5CA96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7EADD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83F04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49427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2AE09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29A335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3534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52D6F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183B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A60F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CA2B2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1010</w:t>
            </w:r>
          </w:p>
        </w:tc>
      </w:tr>
      <w:tr w:rsidR="00346E05" w14:paraId="1F063EE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8F2A3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806D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CEE86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A61B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850B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B14E0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E2DD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C660F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6160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CC10E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561E7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37E8CA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8ACFA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178</w:t>
            </w:r>
          </w:p>
        </w:tc>
      </w:tr>
      <w:tr w:rsidR="00346E05" w14:paraId="06F5356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DA70F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D1B27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5CC23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3705C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8A54A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836D0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9EEE5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4CF34C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C239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21E16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5E3E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59CD1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C1F47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518</w:t>
            </w:r>
          </w:p>
        </w:tc>
      </w:tr>
      <w:tr w:rsidR="00346E05" w14:paraId="426D2C8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80EA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5AEE0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0D5B1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0E36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3D7D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6FACD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BBCA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566C1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21FB5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557A32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F2D3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DA2BB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70694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519</w:t>
            </w:r>
          </w:p>
        </w:tc>
      </w:tr>
      <w:tr w:rsidR="00346E05" w14:paraId="5B37F06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152D5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1C3ED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46F8E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6AA52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F3981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C1FC7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2D62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3A2FB6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E1D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3B97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2BCB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826A3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D492C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983</w:t>
            </w:r>
          </w:p>
        </w:tc>
      </w:tr>
      <w:tr w:rsidR="00346E05" w14:paraId="6CFD302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C0EB2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F407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EBFFB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62066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3F6A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845AC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4034A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D4A3D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396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E6E45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77E3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D7090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25549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515</w:t>
            </w:r>
          </w:p>
        </w:tc>
      </w:tr>
      <w:tr w:rsidR="00346E05" w14:paraId="05B4CF5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82E7E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AC33E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F42F3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79A9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60AF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C3911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4ED9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FE82D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913E5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B6B1E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8033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C3B46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10D4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169</w:t>
            </w:r>
          </w:p>
        </w:tc>
      </w:tr>
      <w:tr w:rsidR="00346E05" w14:paraId="3490362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48360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F1BC5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7686C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0D94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0187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5BFEF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F4132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32D3F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F1D8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/>
            <w:vAlign w:val="center"/>
            <w:hideMark/>
          </w:tcPr>
          <w:p w14:paraId="6DFEEC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7C490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EECE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67EAB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516</w:t>
            </w:r>
          </w:p>
        </w:tc>
      </w:tr>
      <w:tr w:rsidR="00346E05" w14:paraId="783CFBB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B7B2A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0BD5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41AF0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7C59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59169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6884B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CB39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107582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71C73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698D40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E40A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4969A4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4E109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187</w:t>
            </w:r>
          </w:p>
        </w:tc>
      </w:tr>
      <w:tr w:rsidR="00346E05" w14:paraId="527CC0D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691EC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234F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0A0EE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EA82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78D5A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E1A8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01255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3A6765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9C4A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ECE6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5A01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E7C5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DA15D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</w:tr>
      <w:tr w:rsidR="00346E05" w14:paraId="413B7B2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6FE42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485A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79BAF1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3C671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EB03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8FA6C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A112A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1FAAD8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48D6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4C38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1A0E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2AAA3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75634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985</w:t>
            </w:r>
          </w:p>
        </w:tc>
      </w:tr>
      <w:tr w:rsidR="00346E05" w14:paraId="663CAF9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1F0EF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31BE5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04719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[NOK]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2B1F1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F99C0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877CE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72A46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line code</w:t>
            </w:r>
          </w:p>
        </w:tc>
        <w:tc>
          <w:tcPr>
            <w:tcW w:w="342" w:type="pct"/>
            <w:vMerge/>
            <w:vAlign w:val="center"/>
            <w:hideMark/>
          </w:tcPr>
          <w:p w14:paraId="3BEF2A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3CFE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BFE79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9892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3265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C6DAA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785</w:t>
            </w:r>
          </w:p>
        </w:tc>
      </w:tr>
      <w:tr w:rsidR="00346E05" w14:paraId="731062F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12908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473F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E603E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D4F83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6543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DD7A0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42D4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62E649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7A5D8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06BBD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5AB8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6D92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A9B8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781</w:t>
            </w:r>
          </w:p>
        </w:tc>
      </w:tr>
      <w:tr w:rsidR="00346E05" w14:paraId="5511FC46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56B2C8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CC27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A2074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1CDB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28C3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6E3CD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504F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500574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C58FE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D1A6B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/>
            <w:vAlign w:val="center"/>
            <w:hideMark/>
          </w:tcPr>
          <w:p w14:paraId="79A9E8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4220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1F312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511</w:t>
            </w:r>
          </w:p>
        </w:tc>
      </w:tr>
      <w:tr w:rsidR="00346E05" w14:paraId="3DF6B33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E07DD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C0AA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049D7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E883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152F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1C789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EE98D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50F2EA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1E5D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2051F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0995DD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561F7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A69F5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508</w:t>
            </w:r>
          </w:p>
        </w:tc>
      </w:tr>
      <w:tr w:rsidR="00346E05" w14:paraId="75392A2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C4756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C0B6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72A71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4FA0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-11.2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C180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164A1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C9B6C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19F22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ED1B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5708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F3EF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54231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76693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1090</w:t>
            </w:r>
          </w:p>
        </w:tc>
      </w:tr>
      <w:tr w:rsidR="00346E05" w14:paraId="0B05029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D12DE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E627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39888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A71E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F52A9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13E5F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0E2D2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8AA7F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F5E5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779C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B4C4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BD658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91F26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1067</w:t>
            </w:r>
          </w:p>
        </w:tc>
      </w:tr>
      <w:tr w:rsidR="00346E05" w14:paraId="441DF7C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A414A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D6BC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A0D1E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45FCE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7999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60CC6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26FA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596DAB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5B35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19FA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A863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4B0347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7E340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711</w:t>
            </w:r>
          </w:p>
        </w:tc>
      </w:tr>
      <w:tr w:rsidR="00346E05" w14:paraId="30CB716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CB6CC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BE20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67FA66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4A4B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40B9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-5.4</w:t>
            </w:r>
          </w:p>
        </w:tc>
        <w:tc>
          <w:tcPr>
            <w:tcW w:w="322" w:type="pct"/>
            <w:vMerge/>
            <w:vAlign w:val="center"/>
            <w:hideMark/>
          </w:tcPr>
          <w:p w14:paraId="631E67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067FA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500EE2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60F2F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F9680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C02B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6411A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AA616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512</w:t>
            </w:r>
          </w:p>
        </w:tc>
      </w:tr>
      <w:tr w:rsidR="00346E05" w14:paraId="0F7B501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7CA18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2C9D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DA0A6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71235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8BFC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566E8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F366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4FB1EB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94B0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1E3BE6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F501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454B1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01B39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513</w:t>
            </w:r>
          </w:p>
        </w:tc>
      </w:tr>
      <w:tr w:rsidR="00346E05" w14:paraId="654ADDD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8BBED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85BB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176D8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4FCC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B54E8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036EB3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8FA44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4181B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BE29F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0D50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D74E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E17C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708F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714</w:t>
            </w:r>
          </w:p>
        </w:tc>
      </w:tr>
      <w:tr w:rsidR="00346E05" w14:paraId="6E1CD69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42D0D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F5C2D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E5BDA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/>
            <w:vAlign w:val="center"/>
            <w:hideMark/>
          </w:tcPr>
          <w:p w14:paraId="44D98F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68D3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59553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CA7A9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471A7E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6C3E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9A63E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9BA1B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73AB04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2E033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1063</w:t>
            </w:r>
          </w:p>
        </w:tc>
      </w:tr>
      <w:tr w:rsidR="00346E05" w14:paraId="42CA180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360E2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6D0E2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69913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7DF3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FE805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31F6A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745BE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9A6C3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A2E0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8284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125C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962DF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12DBD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717</w:t>
            </w:r>
          </w:p>
        </w:tc>
      </w:tr>
      <w:tr w:rsidR="00346E05" w14:paraId="6497904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E07CA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BFB54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3E526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0626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C1220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322" w:type="pct"/>
            <w:vMerge/>
            <w:vAlign w:val="center"/>
            <w:hideMark/>
          </w:tcPr>
          <w:p w14:paraId="0E76E7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2A8BB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1E3D91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10C7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DCD63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86A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C1FA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FBB04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509</w:t>
            </w:r>
          </w:p>
        </w:tc>
      </w:tr>
      <w:tr w:rsidR="00346E05" w14:paraId="5E5D3B2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5871C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58A9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36F56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14914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-4.33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BB28E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-4.33</w:t>
            </w:r>
          </w:p>
        </w:tc>
        <w:tc>
          <w:tcPr>
            <w:tcW w:w="322" w:type="pct"/>
            <w:vMerge/>
            <w:vAlign w:val="center"/>
            <w:hideMark/>
          </w:tcPr>
          <w:p w14:paraId="3C1BFA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86BAB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758C83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AAA51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313F3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8217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CD7F6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41C57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153</w:t>
            </w:r>
          </w:p>
        </w:tc>
      </w:tr>
      <w:tr w:rsidR="00346E05" w14:paraId="4015A29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9B237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008E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171D0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5748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D7A17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/>
            <w:vAlign w:val="center"/>
            <w:hideMark/>
          </w:tcPr>
          <w:p w14:paraId="2FE1DE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14CD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442AAA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3EDC6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E352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E44D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B8802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DBF3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510</w:t>
            </w:r>
          </w:p>
        </w:tc>
      </w:tr>
      <w:tr w:rsidR="00346E05" w14:paraId="1884DFA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90BEA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920C0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88440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4AFA7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-4.66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1B877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-4.66</w:t>
            </w:r>
          </w:p>
        </w:tc>
        <w:tc>
          <w:tcPr>
            <w:tcW w:w="322" w:type="pct"/>
            <w:vMerge/>
            <w:vAlign w:val="center"/>
            <w:hideMark/>
          </w:tcPr>
          <w:p w14:paraId="7CD682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C6C5B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74071E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231B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DE78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C201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FBB73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55C14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157</w:t>
            </w:r>
          </w:p>
        </w:tc>
      </w:tr>
      <w:tr w:rsidR="00346E05" w14:paraId="339D854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C854D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0D6C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AF9EE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1426D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C66D1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F736E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5F7B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C0ED0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72D7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3C76E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E6AF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DF89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AB317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1080</w:t>
            </w:r>
          </w:p>
        </w:tc>
      </w:tr>
      <w:tr w:rsidR="00346E05" w14:paraId="61544AB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D0DD0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FDE5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85883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AC84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366DC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C2930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33749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B1889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769AA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B8EE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941A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CED7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276B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1065</w:t>
            </w:r>
          </w:p>
        </w:tc>
      </w:tr>
    </w:tbl>
    <w:p w14:paraId="22C507AE" w14:textId="36DBEC8E" w:rsidR="00F04130" w:rsidRDefault="00F04130"/>
    <w:p w14:paraId="4C4A5F64" w14:textId="60B88B4E" w:rsidR="002A4018" w:rsidRDefault="002A4018"/>
    <w:p w14:paraId="284E3545" w14:textId="33A4973A" w:rsidR="0098138E" w:rsidRDefault="0098138E"/>
    <w:p w14:paraId="196E6EED" w14:textId="1D177773" w:rsidR="009D3323" w:rsidRDefault="009D3323"/>
    <w:p w14:paraId="7E26404B" w14:textId="1531253E" w:rsidR="000C5FFA" w:rsidRDefault="000C5FFA"/>
    <w:p w14:paraId="1C7D82D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6116D3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979B2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4287F5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0A9E1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037351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FD069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F2375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8416A0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08C960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C65944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FF6C8B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97F6C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86C77F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441F15B" w14:textId="77777777" w:rsidR="000C5FFA" w:rsidRDefault="000C5FFA">
      <w:pPr>
        <w:jc w:val="center"/>
        <w:rPr>
          <w:b/>
          <w:bCs/>
        </w:rPr>
      </w:pPr>
    </w:p>
    <w:p w14:paraId="40D4E841" w14:textId="77777777" w:rsidR="000C5FFA" w:rsidRDefault="000C5FFA">
      <w:pPr>
        <w:rPr>
          <w:b/>
          <w:bCs/>
          <w:u w:val="single"/>
        </w:rPr>
      </w:pPr>
    </w:p>
    <w:p w14:paraId="42DEE84B" w14:textId="77777777" w:rsidR="000C5FFA" w:rsidRDefault="000C5FFA">
      <w:pPr>
        <w:rPr>
          <w:b/>
          <w:bCs/>
          <w:u w:val="single"/>
        </w:rPr>
      </w:pPr>
    </w:p>
    <w:p w14:paraId="7C82678C" w14:textId="77777777" w:rsidR="000C5FFA" w:rsidRDefault="000C5FFA">
      <w:pPr>
        <w:rPr>
          <w:b/>
          <w:bCs/>
          <w:u w:val="single"/>
        </w:rPr>
      </w:pPr>
    </w:p>
    <w:p w14:paraId="31CB720D" w14:textId="77777777" w:rsidR="000C5FFA" w:rsidRDefault="000C5FFA">
      <w:pPr>
        <w:rPr>
          <w:b/>
          <w:bCs/>
          <w:u w:val="single"/>
        </w:rPr>
      </w:pPr>
    </w:p>
    <w:p w14:paraId="64E330DD" w14:textId="77777777" w:rsidR="000C5FFA" w:rsidRDefault="000C5FFA">
      <w:pPr>
        <w:rPr>
          <w:b/>
          <w:bCs/>
          <w:u w:val="single"/>
        </w:rPr>
      </w:pPr>
    </w:p>
    <w:p w14:paraId="7AD68DCF" w14:textId="77777777" w:rsidR="000C5FFA" w:rsidRDefault="000C5FFA">
      <w:pPr>
        <w:rPr>
          <w:b/>
          <w:bCs/>
          <w:u w:val="single"/>
        </w:rPr>
      </w:pPr>
    </w:p>
    <w:p w14:paraId="140B4440" w14:textId="77777777" w:rsidR="000C5FFA" w:rsidRDefault="009D3323">
      <w:pPr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lastRenderedPageBreak/>
        <w:t>Notes:</w:t>
      </w:r>
    </w:p>
    <w:p w14:paraId="0F45FD15" w14:textId="77777777" w:rsidR="000C5FFA" w:rsidRDefault="009D3323">
      <w:pPr>
        <w:rPr>
          <w:rFonts w:ascii="Times New Roman" w:hAnsi="Times New Roman" w:cs="Times New Roman"/>
          <w:i/>
          <w:iCs/>
          <w:sz w:val="20"/>
          <w:szCs w:val="20"/>
          <w:highlight w:val="yellow"/>
        </w:rPr>
      </w:pPr>
      <w:r>
        <w:rPr>
          <w:rFonts w:ascii="Times New Roman" w:hAnsi="Times New Roman" w:cs="Times New Roman" w:hint="eastAsia"/>
          <w:i/>
          <w:iCs/>
          <w:sz w:val="20"/>
          <w:szCs w:val="20"/>
          <w:highlight w:val="yellow"/>
        </w:rPr>
        <w:t>&lt;Editor</w:t>
      </w:r>
      <w:r>
        <w:rPr>
          <w:rFonts w:ascii="Times New Roman" w:hAnsi="Times New Roman" w:cs="Times New Roman"/>
          <w:i/>
          <w:iCs/>
          <w:sz w:val="20"/>
          <w:szCs w:val="20"/>
          <w:highlight w:val="yellow"/>
        </w:rPr>
        <w:t>’</w:t>
      </w:r>
      <w:r>
        <w:rPr>
          <w:rFonts w:ascii="Times New Roman" w:hAnsi="Times New Roman" w:cs="Times New Roman" w:hint="eastAsia"/>
          <w:i/>
          <w:iCs/>
          <w:sz w:val="20"/>
          <w:szCs w:val="20"/>
          <w:highlight w:val="yellow"/>
        </w:rPr>
        <w:t xml:space="preserve">s Note: Add notes if </w:t>
      </w:r>
      <w:r>
        <w:rPr>
          <w:rFonts w:ascii="Times New Roman" w:hAnsi="Times New Roman" w:cs="Times New Roman"/>
          <w:i/>
          <w:iCs/>
          <w:sz w:val="20"/>
          <w:szCs w:val="20"/>
          <w:highlight w:val="yellow"/>
        </w:rPr>
        <w:t>necessary</w:t>
      </w:r>
      <w:r>
        <w:rPr>
          <w:rFonts w:ascii="Times New Roman" w:hAnsi="Times New Roman" w:cs="Times New Roman" w:hint="eastAsia"/>
          <w:i/>
          <w:iCs/>
          <w:sz w:val="20"/>
          <w:szCs w:val="20"/>
          <w:highlight w:val="yellow"/>
        </w:rPr>
        <w:t>&gt;</w:t>
      </w:r>
    </w:p>
    <w:p w14:paraId="0B0ABA17" w14:textId="77777777" w:rsidR="000C5FFA" w:rsidRDefault="009D3323">
      <w:pPr>
        <w:pStyle w:val="ListParagraph"/>
        <w:numPr>
          <w:ilvl w:val="0"/>
          <w:numId w:val="11"/>
        </w:numPr>
        <w:rPr>
          <w:lang w:eastAsia="zh-CN"/>
        </w:rPr>
      </w:pPr>
      <w:r>
        <w:rPr>
          <w:rFonts w:hint="eastAsia"/>
          <w:lang w:eastAsia="zh-CN"/>
        </w:rPr>
        <w:t>xxx</w:t>
      </w:r>
    </w:p>
    <w:p w14:paraId="3591C552" w14:textId="77777777" w:rsidR="000C5FFA" w:rsidRDefault="009D3323">
      <w:pPr>
        <w:pStyle w:val="ListParagraph"/>
        <w:numPr>
          <w:ilvl w:val="0"/>
          <w:numId w:val="11"/>
        </w:numPr>
        <w:rPr>
          <w:lang w:eastAsia="zh-CN"/>
        </w:rPr>
      </w:pPr>
      <w:r>
        <w:rPr>
          <w:rFonts w:hint="eastAsia"/>
          <w:lang w:eastAsia="zh-CN"/>
        </w:rPr>
        <w:t>xxx</w:t>
      </w:r>
    </w:p>
    <w:p w14:paraId="344BA0C6" w14:textId="77777777" w:rsidR="000C5FFA" w:rsidRDefault="009D3323">
      <w:pPr>
        <w:pStyle w:val="Heading5"/>
      </w:pPr>
      <w:r>
        <w:rPr>
          <w:rFonts w:hint="eastAsia"/>
        </w:rPr>
        <w:lastRenderedPageBreak/>
        <w:t>7.1.3.1.2</w:t>
      </w:r>
      <w:r>
        <w:tab/>
      </w:r>
      <w:r>
        <w:rPr>
          <w:rFonts w:hint="eastAsia"/>
        </w:rPr>
        <w:t>non-coherent</w:t>
      </w:r>
    </w:p>
    <w:p w14:paraId="5463986E" w14:textId="3709E68C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Figure 7.1.3.1.2 - 1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71C654A5" wp14:editId="22B5E473">
            <wp:extent cx="8488045" cy="5363210"/>
            <wp:effectExtent l="0" t="0" r="8255" b="8890"/>
            <wp:docPr id="115767759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B9F4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CB73F26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7.1.3.1.2 - 1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5"/>
        <w:gridCol w:w="1500"/>
        <w:gridCol w:w="1500"/>
        <w:gridCol w:w="903"/>
        <w:gridCol w:w="774"/>
        <w:gridCol w:w="811"/>
        <w:gridCol w:w="846"/>
        <w:gridCol w:w="863"/>
        <w:gridCol w:w="1184"/>
        <w:gridCol w:w="1051"/>
        <w:gridCol w:w="1184"/>
        <w:gridCol w:w="1211"/>
        <w:gridCol w:w="1349"/>
      </w:tblGrid>
      <w:tr w:rsidR="00346E05" w14:paraId="5D5C82D6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CFE93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1, non-coherent</w:t>
            </w:r>
          </w:p>
        </w:tc>
      </w:tr>
      <w:tr w:rsidR="00346E05" w14:paraId="3CBBF942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411424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1A6F37D1" w14:textId="77777777" w:rsidTr="00346E05">
        <w:trPr>
          <w:trHeight w:val="280"/>
        </w:trPr>
        <w:tc>
          <w:tcPr>
            <w:tcW w:w="407" w:type="pct"/>
            <w:shd w:val="clear" w:color="D9E1F2" w:fill="D9E1F2"/>
            <w:noWrap/>
            <w:vAlign w:val="center"/>
            <w:hideMark/>
          </w:tcPr>
          <w:p w14:paraId="125633F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0136BA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5415F45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694B34B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53280D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4" w:type="pct"/>
            <w:shd w:val="clear" w:color="D9E1F2" w:fill="D9E1F2"/>
            <w:noWrap/>
            <w:vAlign w:val="center"/>
            <w:hideMark/>
          </w:tcPr>
          <w:p w14:paraId="7D86681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85410F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3C1BF96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83B88D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3EFD37D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354BCA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34D6225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1" w:type="pct"/>
            <w:shd w:val="clear" w:color="D9E1F2" w:fill="D9E1F2"/>
            <w:noWrap/>
            <w:vAlign w:val="center"/>
            <w:hideMark/>
          </w:tcPr>
          <w:p w14:paraId="15EF5A7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D06091C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37BD0E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E488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5B16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6AEC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9EFD4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0AF31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093F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9E837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B690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C541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706A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7BB5D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A0781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356</w:t>
            </w:r>
          </w:p>
        </w:tc>
      </w:tr>
      <w:tr w:rsidR="00346E05" w14:paraId="3D6ED43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B9853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C4AD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459B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2742F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4192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4AF85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CAC66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CE45D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0FD7F8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723A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8385E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58025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3DC9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</w:tr>
      <w:tr w:rsidR="00346E05" w14:paraId="5E76F1F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D0A1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DE91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846D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D5C51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9AD92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04" w:type="pct"/>
            <w:vMerge/>
            <w:vAlign w:val="center"/>
            <w:hideMark/>
          </w:tcPr>
          <w:p w14:paraId="12D17E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DD34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62692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DFC1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16D8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8CE1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DAD16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43C75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283</w:t>
            </w:r>
          </w:p>
        </w:tc>
      </w:tr>
      <w:tr w:rsidR="00346E05" w14:paraId="43CBEBE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42EB7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F52D5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07CF47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E636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C7EE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15.2</w:t>
            </w:r>
          </w:p>
        </w:tc>
        <w:tc>
          <w:tcPr>
            <w:tcW w:w="304" w:type="pct"/>
            <w:vMerge/>
            <w:vAlign w:val="center"/>
            <w:hideMark/>
          </w:tcPr>
          <w:p w14:paraId="201798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4527F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BF930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BD9C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32349D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7A6B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E6964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53BE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319</w:t>
            </w:r>
          </w:p>
        </w:tc>
      </w:tr>
      <w:tr w:rsidR="00346E05" w14:paraId="19E10DD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126F6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EC7D1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/>
            <w:vAlign w:val="center"/>
            <w:hideMark/>
          </w:tcPr>
          <w:p w14:paraId="62C357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FEC3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A962E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4" w:type="pct"/>
            <w:vMerge/>
            <w:vAlign w:val="center"/>
            <w:hideMark/>
          </w:tcPr>
          <w:p w14:paraId="0E90DD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69901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6C9F6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00E3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61865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FAE1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9B6B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7BF1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244</w:t>
            </w:r>
          </w:p>
        </w:tc>
      </w:tr>
      <w:tr w:rsidR="00346E05" w14:paraId="0CD891C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9DCC2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52086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C43B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21D2B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1F22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98C49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5ED68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FD1D9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0A00D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729A7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0F4D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1976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DC05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247</w:t>
            </w:r>
          </w:p>
        </w:tc>
      </w:tr>
      <w:tr w:rsidR="00346E05" w14:paraId="0F7957C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B5E1B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4576F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9556E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D8B97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3B8F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7.7</w:t>
            </w:r>
          </w:p>
        </w:tc>
        <w:tc>
          <w:tcPr>
            <w:tcW w:w="304" w:type="pct"/>
            <w:vMerge/>
            <w:vAlign w:val="center"/>
            <w:hideMark/>
          </w:tcPr>
          <w:p w14:paraId="3AF54A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4170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C74AD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3BFD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0F666C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4DFF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654A9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8FEBB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346E05" w14:paraId="5BDE76C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D299F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E05C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3A3C6B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AEE7E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A8881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11.35</w:t>
            </w:r>
          </w:p>
        </w:tc>
        <w:tc>
          <w:tcPr>
            <w:tcW w:w="304" w:type="pct"/>
            <w:vMerge/>
            <w:vAlign w:val="center"/>
            <w:hideMark/>
          </w:tcPr>
          <w:p w14:paraId="11CC7F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351A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942DB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E4ED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5D7336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08F4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A9B1F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C1C7C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301</w:t>
            </w:r>
          </w:p>
        </w:tc>
      </w:tr>
      <w:tr w:rsidR="00346E05" w14:paraId="4ABDAA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07FA2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9A81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15C05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2473C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9.99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1F605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13.92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64999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9D87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6720C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6743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348FD0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4555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AF8F1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4896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757</w:t>
            </w:r>
          </w:p>
        </w:tc>
      </w:tr>
      <w:tr w:rsidR="00346E05" w14:paraId="4B08AB6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946CB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C0B53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7E7D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4A47E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A003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6B492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74BD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1875A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B041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4D174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8198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BD8B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29DCE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733</w:t>
            </w:r>
          </w:p>
        </w:tc>
      </w:tr>
      <w:tr w:rsidR="00346E05" w14:paraId="3ABE581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A4FF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E378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A306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8346D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6002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4" w:type="pct"/>
            <w:vMerge/>
            <w:vAlign w:val="center"/>
            <w:hideMark/>
          </w:tcPr>
          <w:p w14:paraId="244BD5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4A0E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00ADD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BEBAE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8CAB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95A0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D330A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A29A5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115</w:t>
            </w:r>
          </w:p>
        </w:tc>
      </w:tr>
      <w:tr w:rsidR="00346E05" w14:paraId="2044F7A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34666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DA68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E6DD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2DD6D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3C43F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AD3C5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946D8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DDD1F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56FE46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F53F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9506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237E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AB64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127</w:t>
            </w:r>
          </w:p>
        </w:tc>
      </w:tr>
      <w:tr w:rsidR="00346E05" w14:paraId="3248FE5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0DCF2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519F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61E0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EE5B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4878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4" w:type="pct"/>
            <w:vMerge/>
            <w:vAlign w:val="center"/>
            <w:hideMark/>
          </w:tcPr>
          <w:p w14:paraId="304D0A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69252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678F3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692D9A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583C0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7F29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B70C7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0A12D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891</w:t>
            </w:r>
          </w:p>
        </w:tc>
      </w:tr>
      <w:tr w:rsidR="00346E05" w14:paraId="18707C8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55254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81A1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2618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873F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98BF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0852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610C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439FC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F91CB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73315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C55A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73A5C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05BE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625</w:t>
            </w:r>
          </w:p>
        </w:tc>
      </w:tr>
      <w:tr w:rsidR="00346E05" w14:paraId="40FCB44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E6597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A849C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C6382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820D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4F0E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5BDAE0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6D684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E9783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9A22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5172A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BF81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1CC73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7D4C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200</w:t>
            </w:r>
          </w:p>
        </w:tc>
      </w:tr>
      <w:tr w:rsidR="00346E05" w14:paraId="25013A6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99BF6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F412B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23CAA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C69D6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5D60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5463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0811F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A3F1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7CA1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4398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4BB3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72A24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D0D8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346</w:t>
            </w:r>
          </w:p>
        </w:tc>
      </w:tr>
      <w:tr w:rsidR="00346E05" w14:paraId="5135F5E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B2AE4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7C98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F33A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06A6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236D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F22A5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29D4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12BD92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BC1F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4FEBE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CC3F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5B0A7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516A7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340</w:t>
            </w:r>
          </w:p>
        </w:tc>
      </w:tr>
      <w:tr w:rsidR="00346E05" w14:paraId="499DA5D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E28B7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2015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E4D9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E7E26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8A224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04" w:type="pct"/>
            <w:vMerge/>
            <w:vAlign w:val="center"/>
            <w:hideMark/>
          </w:tcPr>
          <w:p w14:paraId="4F5610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B984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F2B25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5995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CC7B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17B544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00F00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87DF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580</w:t>
            </w:r>
          </w:p>
        </w:tc>
      </w:tr>
      <w:tr w:rsidR="00346E05" w14:paraId="7760210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EF7A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43FA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F589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AEC9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97C9F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CFD43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0838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7D7C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2F32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FAC33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C5063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315BB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CC15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572</w:t>
            </w:r>
          </w:p>
        </w:tc>
      </w:tr>
      <w:tr w:rsidR="00346E05" w14:paraId="382C79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DDF7C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1B56A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7B1F8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A72F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E1C2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0FF2C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0860CB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46E96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850D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864B6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AED1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3FAD57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10D0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204</w:t>
            </w:r>
          </w:p>
        </w:tc>
      </w:tr>
      <w:tr w:rsidR="00346E05" w14:paraId="06A7674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41F0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C272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AAC5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5997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91B7D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E9DA7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12F9B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5C8C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B7A92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5CF2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C9F9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86D3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263B8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566</w:t>
            </w:r>
          </w:p>
        </w:tc>
      </w:tr>
      <w:tr w:rsidR="00346E05" w14:paraId="2564E73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319F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D21D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D494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64372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7C5D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209C7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04A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6D09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0A0A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3E56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E3B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86BB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FC436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564</w:t>
            </w:r>
          </w:p>
        </w:tc>
      </w:tr>
      <w:tr w:rsidR="00346E05" w14:paraId="6614A25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B080E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19F6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2097B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0D0CD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6E5D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4" w:type="pct"/>
            <w:vMerge/>
            <w:vAlign w:val="center"/>
            <w:hideMark/>
          </w:tcPr>
          <w:p w14:paraId="25FF3B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92E6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D9F65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0001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647EE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A085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92259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BF47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196</w:t>
            </w:r>
          </w:p>
        </w:tc>
      </w:tr>
      <w:tr w:rsidR="00346E05" w14:paraId="051DAE6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0A408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FDE08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0449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38E74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1C7C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7EDD85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35D83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57B6D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13D8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373EF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1C930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E5FBF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A3F2F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765</w:t>
            </w:r>
          </w:p>
        </w:tc>
      </w:tr>
      <w:tr w:rsidR="00346E05" w14:paraId="34C3073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EB948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229D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F3A1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9718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9C4A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5D27E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759B4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76FB3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35381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5AED8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FAE97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7F56E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9CD5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771</w:t>
            </w:r>
          </w:p>
        </w:tc>
      </w:tr>
      <w:tr w:rsidR="00346E05" w14:paraId="03142EA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F9B3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648D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943B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CE3B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1C852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15.39</w:t>
            </w:r>
          </w:p>
        </w:tc>
        <w:tc>
          <w:tcPr>
            <w:tcW w:w="304" w:type="pct"/>
            <w:vMerge/>
            <w:vAlign w:val="center"/>
            <w:hideMark/>
          </w:tcPr>
          <w:p w14:paraId="0D13B7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6240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C57BC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CF5FE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444E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9125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4C53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3847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735</w:t>
            </w:r>
          </w:p>
        </w:tc>
      </w:tr>
      <w:tr w:rsidR="00346E05" w14:paraId="2CA73C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4EF3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E00A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FC1C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D500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7082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3F48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9D000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BBA8F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3196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6D46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431B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8FE5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F5F0D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743</w:t>
            </w:r>
          </w:p>
        </w:tc>
      </w:tr>
      <w:tr w:rsidR="00346E05" w14:paraId="5DC1A0A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C62C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9DF5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CE58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826E8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7C529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4" w:type="pct"/>
            <w:vMerge/>
            <w:vAlign w:val="center"/>
            <w:hideMark/>
          </w:tcPr>
          <w:p w14:paraId="61DE62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7CFB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4B787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CA7D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564A00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0DFA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4B85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33E07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881</w:t>
            </w:r>
          </w:p>
        </w:tc>
      </w:tr>
      <w:tr w:rsidR="00346E05" w14:paraId="487AB59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83DE7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9E47E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CEBF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A75F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2F6DE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3B263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D8D10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7D12B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6E53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97675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8452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6F51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A3F1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877</w:t>
            </w:r>
          </w:p>
        </w:tc>
      </w:tr>
      <w:tr w:rsidR="00346E05" w14:paraId="0E8DEA6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9529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3656C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250A52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0054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C23A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04" w:type="pct"/>
            <w:vMerge/>
            <w:vAlign w:val="center"/>
            <w:hideMark/>
          </w:tcPr>
          <w:p w14:paraId="39456E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AE17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CB8DC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F75E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0EF113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7540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3299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24A11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865</w:t>
            </w:r>
          </w:p>
        </w:tc>
      </w:tr>
      <w:tr w:rsidR="00346E05" w14:paraId="2A9DEB5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5669D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B906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3BF3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FD72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2529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5C40D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D4213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E02C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51B4F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3D17F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137B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7103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7AD33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869</w:t>
            </w:r>
          </w:p>
        </w:tc>
      </w:tr>
      <w:tr w:rsidR="00346E05" w14:paraId="441FB4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75AAF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D0A44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/>
            <w:vAlign w:val="center"/>
            <w:hideMark/>
          </w:tcPr>
          <w:p w14:paraId="4E02B9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98B6E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5287D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15.8</w:t>
            </w:r>
          </w:p>
        </w:tc>
        <w:tc>
          <w:tcPr>
            <w:tcW w:w="304" w:type="pct"/>
            <w:vMerge/>
            <w:vAlign w:val="center"/>
            <w:hideMark/>
          </w:tcPr>
          <w:p w14:paraId="0D6975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CA46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7F0A1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7ED1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3D499E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41A1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CDEB0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2428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853</w:t>
            </w:r>
          </w:p>
        </w:tc>
      </w:tr>
      <w:tr w:rsidR="00346E05" w14:paraId="3399AFB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F6477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C5294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7219D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F9326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327B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ABB71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EDA1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E6C81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9F28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E009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CE54D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D71D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EA38E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849</w:t>
            </w:r>
          </w:p>
        </w:tc>
      </w:tr>
      <w:tr w:rsidR="00346E05" w14:paraId="7A22A08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9F724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941EE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6C02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A815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585F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7745C3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A7C7C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4BA7E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80BD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630178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88A5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774EF4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F7A9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731</w:t>
            </w:r>
          </w:p>
        </w:tc>
      </w:tr>
      <w:tr w:rsidR="00346E05" w14:paraId="2E771F6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7552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DE81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1567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2927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CCFA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AC1C1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624D4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DF9DF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5F40B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E6470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3D0B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6FDC3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31B8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727</w:t>
            </w:r>
          </w:p>
        </w:tc>
      </w:tr>
      <w:tr w:rsidR="00346E05" w14:paraId="28A1AF8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AFBD7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79EA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21BA4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9944E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99FFB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98895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77D225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3F069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130C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D957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0689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8E72F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80F93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325</w:t>
            </w:r>
          </w:p>
        </w:tc>
      </w:tr>
      <w:tr w:rsidR="00346E05" w14:paraId="563E70A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DD80A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1730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8AF8F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1E5D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2036D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11.71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8984A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55FD8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19049F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7157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54369F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9838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0C0C2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DF40A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629</w:t>
            </w:r>
          </w:p>
        </w:tc>
      </w:tr>
      <w:tr w:rsidR="00346E05" w14:paraId="430D066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7442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B19E4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5353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AFEA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B57A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E323F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ABF3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7AC6F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D4CA8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EB5B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0FF6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793F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9970E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659</w:t>
            </w:r>
          </w:p>
        </w:tc>
      </w:tr>
      <w:tr w:rsidR="00346E05" w14:paraId="009B979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BA7F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BEBC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641D9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30B1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21FC7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58240F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A6C8F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1BEDC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2FBB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2CD0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492F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8B02B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9828E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613</w:t>
            </w:r>
          </w:p>
        </w:tc>
      </w:tr>
      <w:tr w:rsidR="00346E05" w14:paraId="590957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C1268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3059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EE3A7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AF11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2E48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304" w:type="pct"/>
            <w:vMerge/>
            <w:vAlign w:val="center"/>
            <w:hideMark/>
          </w:tcPr>
          <w:p w14:paraId="43B2D1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2B43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CB7B2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41C0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B7EC8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9D10B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43A118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63DB9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585</w:t>
            </w:r>
          </w:p>
        </w:tc>
      </w:tr>
      <w:tr w:rsidR="00346E05" w14:paraId="66E94C1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67EE1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C9A49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014F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B5938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DDF0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56A9A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5B8A7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7F28F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F6DF6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8A394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8AE9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A21CA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D5AFE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593</w:t>
            </w:r>
          </w:p>
        </w:tc>
      </w:tr>
      <w:tr w:rsidR="00346E05" w14:paraId="1FA16A3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1860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2F62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5E506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E3A34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9FF0E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4" w:type="pct"/>
            <w:vMerge/>
            <w:vAlign w:val="center"/>
            <w:hideMark/>
          </w:tcPr>
          <w:p w14:paraId="28E748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BC5FC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57FA8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5FC0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D74B2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E5F3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40AFB1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F425A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615</w:t>
            </w:r>
          </w:p>
        </w:tc>
      </w:tr>
      <w:tr w:rsidR="00346E05" w14:paraId="18591C3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E73DB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DAD27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6E312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5948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C4D26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46C7B2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61524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4322D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3FF13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5BA826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E438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A526D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425F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331</w:t>
            </w:r>
          </w:p>
        </w:tc>
      </w:tr>
      <w:tr w:rsidR="00346E05" w14:paraId="0870ACD3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2D9D0C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CF486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BDD8D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9B9D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60101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F9747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9A8B5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84B53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BEC4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D97E3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70035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E0B24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767B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815</w:t>
            </w:r>
          </w:p>
        </w:tc>
      </w:tr>
      <w:tr w:rsidR="00346E05" w14:paraId="3465052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A2C1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D390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535E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36D36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FDAA5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1FB48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299E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7B2EF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698A9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9A994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A325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2D31B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DC95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823</w:t>
            </w:r>
          </w:p>
        </w:tc>
      </w:tr>
      <w:tr w:rsidR="00346E05" w14:paraId="1E32BC3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2835D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A596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/>
            <w:vAlign w:val="center"/>
            <w:hideMark/>
          </w:tcPr>
          <w:p w14:paraId="7F7FA8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F6565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FE295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04" w:type="pct"/>
            <w:vMerge/>
            <w:vAlign w:val="center"/>
            <w:hideMark/>
          </w:tcPr>
          <w:p w14:paraId="428FA5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BD0CF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C670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CEF7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DF395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B67C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7DC11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9C7B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814</w:t>
            </w:r>
          </w:p>
        </w:tc>
      </w:tr>
      <w:tr w:rsidR="00346E05" w14:paraId="123508F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B6A9C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0BB8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B4EF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84BD3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0EFF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752C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C260D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ADB78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0ADD7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22CF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71CD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E798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1C01D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822</w:t>
            </w:r>
          </w:p>
        </w:tc>
      </w:tr>
      <w:tr w:rsidR="00346E05" w14:paraId="65A292C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7A561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9050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7B9A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DF2A7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121DD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B4721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62DAE4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283F8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DB41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57DFC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4875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2FD07B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2F17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355</w:t>
            </w:r>
          </w:p>
        </w:tc>
      </w:tr>
      <w:tr w:rsidR="00346E05" w14:paraId="48F21B6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8E4CE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C598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750A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1066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3BEF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272AD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892D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D9CE3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16D94C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504D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C1F3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3ACC1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57808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363</w:t>
            </w:r>
          </w:p>
        </w:tc>
      </w:tr>
      <w:tr w:rsidR="00346E05" w14:paraId="2ADA147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B124B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F8D4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FF9BB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9170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A127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4" w:type="pct"/>
            <w:vMerge/>
            <w:vAlign w:val="center"/>
            <w:hideMark/>
          </w:tcPr>
          <w:p w14:paraId="496EF7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11C5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1C13E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7AC5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9EB02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D54A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9621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698B1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271</w:t>
            </w:r>
          </w:p>
        </w:tc>
      </w:tr>
      <w:tr w:rsidR="00346E05" w14:paraId="3CE311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B5093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3CD6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ED1B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04C6D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10DE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52749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2EF0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6BA3A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537B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AB563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AE27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29A1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F3344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280</w:t>
            </w:r>
          </w:p>
        </w:tc>
      </w:tr>
      <w:tr w:rsidR="00346E05" w14:paraId="5B7D70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E2B57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C972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382C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1F30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A1BE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F1B49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EC49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7C599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A134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D5AAC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8F55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7E2A7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D52C5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812</w:t>
            </w:r>
          </w:p>
        </w:tc>
      </w:tr>
      <w:tr w:rsidR="00346E05" w14:paraId="7DEE6E7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661EC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5AA3C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D8B7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1325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88DD0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3899A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07CD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36796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80BCC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9FF5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A677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33AC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739A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820</w:t>
            </w:r>
          </w:p>
        </w:tc>
      </w:tr>
      <w:tr w:rsidR="00346E05" w14:paraId="7AFD59F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1094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A2F71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90F83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33529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9862F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14.8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BE4A1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D1706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755BA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D34C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B1864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D6AE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3FAA5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1A5A6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316</w:t>
            </w:r>
          </w:p>
        </w:tc>
      </w:tr>
      <w:tr w:rsidR="00346E05" w14:paraId="1128C15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4725C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25E5A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B230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6F099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37F6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90005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D342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39D8B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DFD12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BC8F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E92F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8D84C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CEAA7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310</w:t>
            </w:r>
          </w:p>
        </w:tc>
      </w:tr>
      <w:tr w:rsidR="00346E05" w14:paraId="0CF99FD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38E6A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88F0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45884A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940B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292C0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vMerge/>
            <w:vAlign w:val="center"/>
            <w:hideMark/>
          </w:tcPr>
          <w:p w14:paraId="52DE98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920D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E0FE9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7763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62B6F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5218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82E1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31022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262</w:t>
            </w:r>
          </w:p>
        </w:tc>
      </w:tr>
      <w:tr w:rsidR="00346E05" w14:paraId="5C51306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766E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8A2F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596E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E545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955D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132E5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A5F1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12950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8F2F5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BAFB4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99AB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84536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23DEA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256</w:t>
            </w:r>
          </w:p>
        </w:tc>
      </w:tr>
      <w:tr w:rsidR="00346E05" w14:paraId="52C83EB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1BBE4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02F26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7BEA23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05E72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26BD6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4" w:type="pct"/>
            <w:vMerge/>
            <w:vAlign w:val="center"/>
            <w:hideMark/>
          </w:tcPr>
          <w:p w14:paraId="1DFE7B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D67B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D5689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E243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623170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B9AB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70361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7BB98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298</w:t>
            </w:r>
          </w:p>
        </w:tc>
      </w:tr>
      <w:tr w:rsidR="00346E05" w14:paraId="04770E3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71B08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1030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1D2E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D7EFA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B689C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75481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EE41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49EA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8A4B8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23CA2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33C8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CA067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0C22E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292</w:t>
            </w:r>
          </w:p>
        </w:tc>
      </w:tr>
      <w:tr w:rsidR="00346E05" w14:paraId="23F8AC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66886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F444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FE6AD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F90AB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0918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3ED35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2EC8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3D01D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0175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0CFF0D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9B0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1C744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48C43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756</w:t>
            </w:r>
          </w:p>
        </w:tc>
      </w:tr>
      <w:tr w:rsidR="00346E05" w14:paraId="76BFBD3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5F64A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9142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A20D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AE166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42031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22684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AC403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C171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20E3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B56F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847D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0CB15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0AAD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732</w:t>
            </w:r>
          </w:p>
        </w:tc>
      </w:tr>
      <w:tr w:rsidR="00346E05" w14:paraId="0F19D9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CA7F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7B1B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DBF9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9FB21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24709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0A5529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1ABB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C88E7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2155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8DF88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7B4C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3A71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2038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626</w:t>
            </w:r>
          </w:p>
        </w:tc>
      </w:tr>
      <w:tr w:rsidR="00346E05" w14:paraId="56319FC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DC9E5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8317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3A19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0039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AE0F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C9D28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29CA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4373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B862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C9C0F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0C6F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0E45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0902D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890</w:t>
            </w:r>
          </w:p>
        </w:tc>
      </w:tr>
      <w:tr w:rsidR="00346E05" w14:paraId="329DDD4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CB1E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6F87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8AA51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07BE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91C8A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6FF29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5EB5D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16705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49DD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4BAE3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AFF4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95688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7B3AA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201</w:t>
            </w:r>
          </w:p>
        </w:tc>
      </w:tr>
      <w:tr w:rsidR="00346E05" w14:paraId="5BE9F89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D3EEA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A989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022C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E682C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D8E6B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0.25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4BCCC0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019F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1E4B2A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97D1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F5FBE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17AF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2C35B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A2B4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922</w:t>
            </w:r>
          </w:p>
        </w:tc>
      </w:tr>
      <w:tr w:rsidR="00346E05" w14:paraId="0F77300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9F327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4AC6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C047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E729C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EDD8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89093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7BAF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CF558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6388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4671F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364E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55DBA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7C659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921</w:t>
            </w:r>
          </w:p>
        </w:tc>
      </w:tr>
      <w:tr w:rsidR="00346E05" w14:paraId="00D5E2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A7B47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66D1F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58FA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78307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C7D5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655268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8D08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E8DDA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F69D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A136B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60DE2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DC201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CDD0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345</w:t>
            </w:r>
          </w:p>
        </w:tc>
      </w:tr>
      <w:tr w:rsidR="00346E05" w14:paraId="0401F9D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85C5B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3D3F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BBB2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B878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90415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CA32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40575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607E4F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8CAE2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A547D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558E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4DD8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46E3C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339</w:t>
            </w:r>
          </w:p>
        </w:tc>
      </w:tr>
      <w:tr w:rsidR="00346E05" w14:paraId="448BEE7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ADB6F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6091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6BB28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51EF4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9F66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304" w:type="pct"/>
            <w:vMerge/>
            <w:vAlign w:val="center"/>
            <w:hideMark/>
          </w:tcPr>
          <w:p w14:paraId="612B27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F8A76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DE0FF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BAA9C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B322A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3EA44A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FBEF9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7EB9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560</w:t>
            </w:r>
          </w:p>
        </w:tc>
      </w:tr>
      <w:tr w:rsidR="00346E05" w14:paraId="5030CDC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74857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573D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EF26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F997D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E7CAE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03DE8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20DEF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BA0B8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E53C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48552A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4DAF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D5094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76D89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552</w:t>
            </w:r>
          </w:p>
        </w:tc>
      </w:tr>
      <w:tr w:rsidR="00346E05" w14:paraId="11DCFA0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B5271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CEB1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7DAB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81C2E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1.54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C28CA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3E91B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CCCD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5BE26F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DEE8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A8423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4754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1D7A53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DEAE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925</w:t>
            </w:r>
          </w:p>
        </w:tc>
      </w:tr>
      <w:tr w:rsidR="00346E05" w14:paraId="1CF8BBB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718F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A965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A149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F886C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BDCD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F9246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9B045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A76A4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4855C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B468B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C5621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F53EC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196B0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924</w:t>
            </w:r>
          </w:p>
        </w:tc>
      </w:tr>
      <w:tr w:rsidR="00346E05" w14:paraId="777A621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D467D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43D00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46A1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AAC8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DE09F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D542D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156B1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5DFA4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B255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77809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166C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5E47DD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607E2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205</w:t>
            </w:r>
          </w:p>
        </w:tc>
      </w:tr>
      <w:tr w:rsidR="00346E05" w14:paraId="0EE8553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D126B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6A158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6CE94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1B42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6C2F4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342A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C4BF4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9021E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4C41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57971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1205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15B6E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A333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544</w:t>
            </w:r>
          </w:p>
        </w:tc>
      </w:tr>
      <w:tr w:rsidR="00346E05" w14:paraId="76DD64C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21A5D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8E33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25F88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5FF90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84575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BC6D1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56EB2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2D40B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B854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9452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A2340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56C83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F0250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546</w:t>
            </w:r>
          </w:p>
        </w:tc>
      </w:tr>
      <w:tr w:rsidR="00346E05" w14:paraId="3BE6D7C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670B4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CBD53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3578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C5F77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57054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4" w:type="pct"/>
            <w:vMerge/>
            <w:vAlign w:val="center"/>
            <w:hideMark/>
          </w:tcPr>
          <w:p w14:paraId="1168C3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1CE4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785C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89EF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8C59B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DE1B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6CD4D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D316B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197</w:t>
            </w:r>
          </w:p>
        </w:tc>
      </w:tr>
      <w:tr w:rsidR="00346E05" w14:paraId="4AA550A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1EFE5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30FB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26A6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D02B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71A8F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vMerge/>
            <w:vAlign w:val="center"/>
            <w:hideMark/>
          </w:tcPr>
          <w:p w14:paraId="111243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BA7C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13671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AF95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B168A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D2BF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21B2F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8095F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764</w:t>
            </w:r>
          </w:p>
        </w:tc>
      </w:tr>
      <w:tr w:rsidR="00346E05" w14:paraId="1A1E46D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3138F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6884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BF0C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06186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7B22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6E795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6E1C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4092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C52AA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7246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061D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E960D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8889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770</w:t>
            </w:r>
          </w:p>
        </w:tc>
      </w:tr>
      <w:tr w:rsidR="00346E05" w14:paraId="3840503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69098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3AEE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CAC1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47DDE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BBBE9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4.42</w:t>
            </w:r>
          </w:p>
        </w:tc>
        <w:tc>
          <w:tcPr>
            <w:tcW w:w="304" w:type="pct"/>
            <w:vMerge/>
            <w:vAlign w:val="center"/>
            <w:hideMark/>
          </w:tcPr>
          <w:p w14:paraId="53001C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4919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D6B95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2364BF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B0446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E07DE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E0E8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55210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734</w:t>
            </w:r>
          </w:p>
        </w:tc>
      </w:tr>
      <w:tr w:rsidR="00346E05" w14:paraId="25A66AC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65162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2CAA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8C45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4B4B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A028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93954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64B4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D5FA7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AC1B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A959B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7F6E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BC906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0890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742</w:t>
            </w:r>
          </w:p>
        </w:tc>
      </w:tr>
      <w:tr w:rsidR="00346E05" w14:paraId="06BB9A4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C5AF0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D929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120EE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77C9C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8BBB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304" w:type="pct"/>
            <w:vMerge/>
            <w:vAlign w:val="center"/>
            <w:hideMark/>
          </w:tcPr>
          <w:p w14:paraId="65B36C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47C2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F06D8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BCD7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B9627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8434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DF36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32B7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908</w:t>
            </w:r>
          </w:p>
        </w:tc>
      </w:tr>
      <w:tr w:rsidR="00346E05" w14:paraId="0CD4B8C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61A09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E89B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B29A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3D2A5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3181C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04" w:type="pct"/>
            <w:vMerge/>
            <w:vAlign w:val="center"/>
            <w:hideMark/>
          </w:tcPr>
          <w:p w14:paraId="0F0FC9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B5BC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608F8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3545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43A78E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E0B9D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EB597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76F1D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880</w:t>
            </w:r>
          </w:p>
        </w:tc>
      </w:tr>
      <w:tr w:rsidR="00346E05" w14:paraId="1AE2171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7C23B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70C1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BE90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A800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2257C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324A8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5DB3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B8B9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AA6F0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163CB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8348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9306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A6EE2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876</w:t>
            </w:r>
          </w:p>
        </w:tc>
      </w:tr>
      <w:tr w:rsidR="00346E05" w14:paraId="6F1044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E9C7A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40488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3CFCBA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69CF5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E8378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4" w:type="pct"/>
            <w:vMerge/>
            <w:vAlign w:val="center"/>
            <w:hideMark/>
          </w:tcPr>
          <w:p w14:paraId="64AE20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261F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C85AE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FB8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17A8D1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8906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D0DA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5E5C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864</w:t>
            </w:r>
          </w:p>
        </w:tc>
      </w:tr>
      <w:tr w:rsidR="00346E05" w14:paraId="27E6362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E28F7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B072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199D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AB51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6DB0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1B59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4B57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06C73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8C7D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7C837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6FF74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3363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758E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868</w:t>
            </w:r>
          </w:p>
        </w:tc>
      </w:tr>
      <w:tr w:rsidR="00346E05" w14:paraId="2E340CB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5B768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3E5D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90C7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4BDA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4FB11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4" w:type="pct"/>
            <w:vMerge/>
            <w:vAlign w:val="center"/>
            <w:hideMark/>
          </w:tcPr>
          <w:p w14:paraId="2ECA18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A1825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B6B39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B98AE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3B7C99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116C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86A6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BF62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133</w:t>
            </w:r>
          </w:p>
        </w:tc>
      </w:tr>
      <w:tr w:rsidR="00346E05" w14:paraId="209B404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DD7C3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8195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4E73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BC04D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5E0B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1DF5D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1561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C525B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E8897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924BA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17C0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72D84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84EC2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145</w:t>
            </w:r>
          </w:p>
        </w:tc>
      </w:tr>
      <w:tr w:rsidR="00346E05" w14:paraId="532A381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EFE7C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3E8D8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D617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E4972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C86C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4" w:type="pct"/>
            <w:vMerge/>
            <w:vAlign w:val="center"/>
            <w:hideMark/>
          </w:tcPr>
          <w:p w14:paraId="6DF5E5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704C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84362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C1E43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014C7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3A82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27BC28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759D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910</w:t>
            </w:r>
          </w:p>
        </w:tc>
      </w:tr>
      <w:tr w:rsidR="00346E05" w14:paraId="2ACFE7A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5B591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A77D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83A6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983A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4FA90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04" w:type="pct"/>
            <w:vMerge/>
            <w:vAlign w:val="center"/>
            <w:hideMark/>
          </w:tcPr>
          <w:p w14:paraId="2B7805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890B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8922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F3EB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259FAB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97117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02A2D2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7FA4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852</w:t>
            </w:r>
          </w:p>
        </w:tc>
      </w:tr>
      <w:tr w:rsidR="00346E05" w14:paraId="2B964A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4F711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5E33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EA68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AA71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E0FE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38B26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757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800BC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4690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12FD2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9991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60EA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09E4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848</w:t>
            </w:r>
          </w:p>
        </w:tc>
      </w:tr>
      <w:tr w:rsidR="00346E05" w14:paraId="164B67C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FACCE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3761C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2B97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45EB5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63FB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4" w:type="pct"/>
            <w:vMerge/>
            <w:vAlign w:val="center"/>
            <w:hideMark/>
          </w:tcPr>
          <w:p w14:paraId="06ADBD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5363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41760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CC52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85BD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1C129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6A5C86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AA7E6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909</w:t>
            </w:r>
          </w:p>
        </w:tc>
      </w:tr>
      <w:tr w:rsidR="00346E05" w14:paraId="42BC0A0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D921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5D4B3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0.44</w:t>
            </w:r>
          </w:p>
        </w:tc>
        <w:tc>
          <w:tcPr>
            <w:tcW w:w="545" w:type="pct"/>
            <w:vMerge/>
            <w:vAlign w:val="center"/>
            <w:hideMark/>
          </w:tcPr>
          <w:p w14:paraId="5C086A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DC9A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F0DEC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4" w:type="pct"/>
            <w:vMerge/>
            <w:vAlign w:val="center"/>
            <w:hideMark/>
          </w:tcPr>
          <w:p w14:paraId="4429D7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42EFE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F7BB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CF7E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</w:t>
            </w:r>
          </w:p>
        </w:tc>
        <w:tc>
          <w:tcPr>
            <w:tcW w:w="333" w:type="pct"/>
            <w:vMerge/>
            <w:vAlign w:val="center"/>
            <w:hideMark/>
          </w:tcPr>
          <w:p w14:paraId="36263F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4CF2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7037F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3184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911</w:t>
            </w:r>
          </w:p>
        </w:tc>
      </w:tr>
      <w:tr w:rsidR="00346E05" w14:paraId="3A11930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2D9DA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ABDB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DFDFB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3A814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2297E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3.77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2CEAAC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F4A3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139A2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29A3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0778B7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D23B3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BAD8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406F5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913</w:t>
            </w:r>
          </w:p>
        </w:tc>
      </w:tr>
      <w:tr w:rsidR="00346E05" w14:paraId="3BD0D86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F42DC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0C03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EFE0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37911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9D15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3583A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ABE5D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41C55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07A9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6EEE9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6E1C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947BF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9128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912</w:t>
            </w:r>
          </w:p>
        </w:tc>
      </w:tr>
      <w:tr w:rsidR="00346E05" w14:paraId="1A70D8B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60B6D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F7829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45" w:type="pct"/>
            <w:vMerge/>
            <w:vAlign w:val="center"/>
            <w:hideMark/>
          </w:tcPr>
          <w:p w14:paraId="0FD160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E6524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3.68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92C98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4.05</w:t>
            </w:r>
          </w:p>
        </w:tc>
        <w:tc>
          <w:tcPr>
            <w:tcW w:w="304" w:type="pct"/>
            <w:vMerge/>
            <w:vAlign w:val="center"/>
            <w:hideMark/>
          </w:tcPr>
          <w:p w14:paraId="7EDA73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A0CA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C916B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C2A5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1362A2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00C2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2C8C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A16DE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916</w:t>
            </w:r>
          </w:p>
        </w:tc>
      </w:tr>
      <w:tr w:rsidR="00346E05" w14:paraId="56C0370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636DE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1F5CA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6650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3909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24A3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49BC2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7C17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1956F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DDE6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D615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0AD9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A5557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0B47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915</w:t>
            </w:r>
          </w:p>
        </w:tc>
      </w:tr>
      <w:tr w:rsidR="00346E05" w14:paraId="654F85D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70CE3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8980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0E13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[IITK]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1B6D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4A7E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0D0BA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281BF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1697F7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EFA29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3E2402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685DF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84" w:type="pct"/>
            <w:vMerge/>
            <w:vAlign w:val="center"/>
            <w:hideMark/>
          </w:tcPr>
          <w:p w14:paraId="58D8A1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9C4FD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730</w:t>
            </w:r>
          </w:p>
        </w:tc>
      </w:tr>
      <w:tr w:rsidR="00346E05" w14:paraId="13DA2D8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6CE10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59DD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A57D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BC34B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2433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DC587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DAE7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1FF24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3628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CCEA7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FCF1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D916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38F9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726</w:t>
            </w:r>
          </w:p>
        </w:tc>
      </w:tr>
      <w:tr w:rsidR="00346E05" w14:paraId="67F52C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127C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42D5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30624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DAADD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0482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B0AEC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2D1451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F8272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A60C3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29FD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F60D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507942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6F74A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328</w:t>
            </w:r>
          </w:p>
        </w:tc>
      </w:tr>
      <w:tr w:rsidR="00346E05" w14:paraId="132B927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3B0FD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0889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A86B8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D5121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8A68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4.97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4C685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FC63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3945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DE689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7039B8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17570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15ED2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CE01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919</w:t>
            </w:r>
          </w:p>
        </w:tc>
      </w:tr>
      <w:tr w:rsidR="00346E05" w14:paraId="5D34284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99DFA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CA981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E183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F8725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C6C7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D2AC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F2932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A8FF0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1B26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F8F3B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E3DC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897C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9898E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918</w:t>
            </w:r>
          </w:p>
        </w:tc>
      </w:tr>
      <w:tr w:rsidR="00346E05" w14:paraId="6E7A185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4F99E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7381B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E96C1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89B8F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EE1C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3D179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061F60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CB537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2112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42BFA5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3122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1021F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98495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640</w:t>
            </w:r>
          </w:p>
        </w:tc>
      </w:tr>
      <w:tr w:rsidR="00346E05" w14:paraId="155563D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D04CC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C1E61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9C53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4E02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D2E9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156D3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0C7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94A45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163A8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3997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66BF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BBD20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18779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661</w:t>
            </w:r>
          </w:p>
        </w:tc>
      </w:tr>
      <w:tr w:rsidR="00346E05" w14:paraId="18AC2A2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7E4A4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8771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C0AF1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AEEDD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AB7C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04" w:type="pct"/>
            <w:vMerge/>
            <w:vAlign w:val="center"/>
            <w:hideMark/>
          </w:tcPr>
          <w:p w14:paraId="45CC86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5CC8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C85E3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77A18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1A8D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BE74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89562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02E8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612</w:t>
            </w:r>
          </w:p>
        </w:tc>
      </w:tr>
      <w:tr w:rsidR="00346E05" w14:paraId="154E990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DAA3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B354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7ABB0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AB09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A03F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4" w:type="pct"/>
            <w:vMerge/>
            <w:vAlign w:val="center"/>
            <w:hideMark/>
          </w:tcPr>
          <w:p w14:paraId="7AA51D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7739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7DFB6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602B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07608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3EF6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598756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80E3D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584</w:t>
            </w:r>
          </w:p>
        </w:tc>
      </w:tr>
      <w:tr w:rsidR="00346E05" w14:paraId="7CDD96D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3528B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BF5A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0219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3A12B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207C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E495F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FDC14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8FD09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E5DD4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B9EB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9539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2C70C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9473C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594</w:t>
            </w:r>
          </w:p>
        </w:tc>
      </w:tr>
      <w:tr w:rsidR="00346E05" w14:paraId="3899377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BF1A5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071A9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71DE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26B35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DFFD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04" w:type="pct"/>
            <w:vMerge/>
            <w:vAlign w:val="center"/>
            <w:hideMark/>
          </w:tcPr>
          <w:p w14:paraId="1D14E0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4F536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E3919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F8BA2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F4E6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3A0A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DABA4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E281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614</w:t>
            </w:r>
          </w:p>
        </w:tc>
      </w:tr>
      <w:tr w:rsidR="00346E05" w14:paraId="26048B8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8F17B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2E75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867FC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844F1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E801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A8FC4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8620E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4E293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3CB3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6ABD19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39B0F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EB230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50543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334</w:t>
            </w:r>
          </w:p>
        </w:tc>
      </w:tr>
    </w:tbl>
    <w:p w14:paraId="14A9B528" w14:textId="2372230C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1B9F83A8" w14:textId="50602CF6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6E1BE296" w14:textId="6288227A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6425246" w14:textId="07B2B6CF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03798504" w14:textId="3A5627D1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7F09C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4AB27D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524930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729ACF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4DE554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79754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E96113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E20648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BBE0D6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515DBC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29D183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B6D54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421538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D8E0BC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66B1C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7BFDD8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6A1D4D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96F054F" w14:textId="77BFEF56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7.1.3.1.2 - 2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02B126F0" wp14:editId="4A27E66E">
            <wp:extent cx="8567420" cy="5363210"/>
            <wp:effectExtent l="0" t="0" r="5080" b="8890"/>
            <wp:docPr id="127537520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742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B934B" w14:textId="77777777" w:rsidR="000C5FFA" w:rsidRDefault="000C5FFA">
      <w:pPr>
        <w:jc w:val="center"/>
        <w:rPr>
          <w:b/>
          <w:bCs/>
        </w:rPr>
      </w:pPr>
    </w:p>
    <w:p w14:paraId="19BE9E2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0C62C5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972A5A9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7.1.3.1.2 - 2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0"/>
        <w:gridCol w:w="1500"/>
        <w:gridCol w:w="1388"/>
        <w:gridCol w:w="903"/>
        <w:gridCol w:w="774"/>
        <w:gridCol w:w="828"/>
        <w:gridCol w:w="846"/>
        <w:gridCol w:w="880"/>
        <w:gridCol w:w="1184"/>
        <w:gridCol w:w="1051"/>
        <w:gridCol w:w="1184"/>
        <w:gridCol w:w="1211"/>
        <w:gridCol w:w="1372"/>
      </w:tblGrid>
      <w:tr w:rsidR="00346E05" w14:paraId="0AD5E839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E4A13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TDL-D, device 1, non-coherent</w:t>
            </w:r>
          </w:p>
        </w:tc>
      </w:tr>
      <w:tr w:rsidR="00346E05" w14:paraId="2279455F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4B3A9B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170B31A4" w14:textId="77777777" w:rsidTr="00346E05">
        <w:trPr>
          <w:trHeight w:val="280"/>
        </w:trPr>
        <w:tc>
          <w:tcPr>
            <w:tcW w:w="426" w:type="pct"/>
            <w:shd w:val="clear" w:color="D9E1F2" w:fill="D9E1F2"/>
            <w:noWrap/>
            <w:vAlign w:val="center"/>
            <w:hideMark/>
          </w:tcPr>
          <w:p w14:paraId="2167252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D0A1D1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06" w:type="pct"/>
            <w:shd w:val="clear" w:color="D9E1F2" w:fill="D9E1F2"/>
            <w:noWrap/>
            <w:vAlign w:val="center"/>
            <w:hideMark/>
          </w:tcPr>
          <w:p w14:paraId="580BE5B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5B783A7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E683F7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10" w:type="pct"/>
            <w:shd w:val="clear" w:color="D9E1F2" w:fill="D9E1F2"/>
            <w:noWrap/>
            <w:vAlign w:val="center"/>
            <w:hideMark/>
          </w:tcPr>
          <w:p w14:paraId="7057E70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77473B8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8" w:type="pct"/>
            <w:shd w:val="clear" w:color="D9E1F2" w:fill="D9E1F2"/>
            <w:noWrap/>
            <w:vAlign w:val="center"/>
            <w:hideMark/>
          </w:tcPr>
          <w:p w14:paraId="02C4970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AE26BF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6B54B1B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B32487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312E3A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46B4897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C332E5F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237C21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C0B78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F1630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160C3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299A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F20D8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A20D8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1927AE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27102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691E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34E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D6E2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AC9D6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286</w:t>
            </w:r>
          </w:p>
        </w:tc>
      </w:tr>
      <w:tr w:rsidR="00346E05" w14:paraId="63DD396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286BD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612E4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/>
            <w:vAlign w:val="center"/>
            <w:hideMark/>
          </w:tcPr>
          <w:p w14:paraId="0DD979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B22D0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94FC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310" w:type="pct"/>
            <w:vMerge/>
            <w:vAlign w:val="center"/>
            <w:hideMark/>
          </w:tcPr>
          <w:p w14:paraId="3B9A7E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F774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04D44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F3E10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1B08EC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621E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F2DBB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8225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322</w:t>
            </w:r>
          </w:p>
        </w:tc>
      </w:tr>
      <w:tr w:rsidR="00346E05" w14:paraId="4580C4B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8F04D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5D852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06" w:type="pct"/>
            <w:vMerge/>
            <w:vAlign w:val="center"/>
            <w:hideMark/>
          </w:tcPr>
          <w:p w14:paraId="06F31F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7FDE9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EE6D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10" w:type="pct"/>
            <w:vMerge/>
            <w:vAlign w:val="center"/>
            <w:hideMark/>
          </w:tcPr>
          <w:p w14:paraId="2FE5E3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6880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11111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D0B2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F4B6D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BD13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9824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CA14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250</w:t>
            </w:r>
          </w:p>
        </w:tc>
      </w:tr>
      <w:tr w:rsidR="00346E05" w14:paraId="495A618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807A1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7C60A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637DA2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5CAC8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F82E2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10" w:type="pct"/>
            <w:vMerge/>
            <w:vAlign w:val="center"/>
            <w:hideMark/>
          </w:tcPr>
          <w:p w14:paraId="4B42E5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6682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799B3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9A4E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40CE8F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5D56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CB01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91799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268</w:t>
            </w:r>
          </w:p>
        </w:tc>
      </w:tr>
      <w:tr w:rsidR="00346E05" w14:paraId="25FEBB9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B5B55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9ECD0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3D0191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03A3A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4D3A3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-6.6</w:t>
            </w:r>
          </w:p>
        </w:tc>
        <w:tc>
          <w:tcPr>
            <w:tcW w:w="310" w:type="pct"/>
            <w:vMerge/>
            <w:vAlign w:val="center"/>
            <w:hideMark/>
          </w:tcPr>
          <w:p w14:paraId="56317E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C8AD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4B485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6317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08885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80F0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D9EA8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AB2BC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304</w:t>
            </w:r>
          </w:p>
        </w:tc>
      </w:tr>
      <w:tr w:rsidR="00346E05" w14:paraId="5E62468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86FFE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77E3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14CC6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9784D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753A4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7ED592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7438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vMerge/>
            <w:vAlign w:val="center"/>
            <w:hideMark/>
          </w:tcPr>
          <w:p w14:paraId="1FB0B1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8A1DF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5514F0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7D7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DD349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BAB2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118</w:t>
            </w:r>
          </w:p>
        </w:tc>
      </w:tr>
      <w:tr w:rsidR="00346E05" w14:paraId="33EECAA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B39D7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1BBD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44369E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E7704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FE11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4BE93D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DEA96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BA8DF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5889F9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036E1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47D5D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6D71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BAA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130</w:t>
            </w:r>
          </w:p>
        </w:tc>
      </w:tr>
      <w:tr w:rsidR="00346E05" w14:paraId="0CA67CF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AE1E1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97D4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9B9E4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8F16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B613E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10" w:type="pct"/>
            <w:vMerge/>
            <w:vAlign w:val="center"/>
            <w:hideMark/>
          </w:tcPr>
          <w:p w14:paraId="4CB993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668D6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EF6E6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60E600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29C20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98AA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DE1C5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95428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895</w:t>
            </w:r>
          </w:p>
        </w:tc>
      </w:tr>
      <w:tr w:rsidR="00346E05" w14:paraId="00F0AD1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A1565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DB22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EBBA3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F8F1A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EDB3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CFCE7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7D51B6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42D39C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24DD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53A5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0A1C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2FDCA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4D13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202</w:t>
            </w:r>
          </w:p>
        </w:tc>
      </w:tr>
      <w:tr w:rsidR="00346E05" w14:paraId="6B077EF7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C2C7A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64A7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4D7873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0FB93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E6446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7E20B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5DFB5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24373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B2DA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8783A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777B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68896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112D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581</w:t>
            </w:r>
          </w:p>
        </w:tc>
      </w:tr>
      <w:tr w:rsidR="00346E05" w14:paraId="178212D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99EAC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4EDA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71847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9727F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89E9B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7B1A3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CA97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B1D24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FCBD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60722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B4D6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6A070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FA61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573</w:t>
            </w:r>
          </w:p>
        </w:tc>
      </w:tr>
      <w:tr w:rsidR="00346E05" w14:paraId="2198F17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418EE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B81EF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42E017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E1F1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08B3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4E6BD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30964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A7003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44FC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F9F86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F1A8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62DDCC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ECB9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206</w:t>
            </w:r>
          </w:p>
        </w:tc>
      </w:tr>
      <w:tr w:rsidR="00346E05" w14:paraId="5BC808D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374DF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BCF5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D2335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ADB53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B13A4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B881B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F8657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5FDD42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57FD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8B620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07DF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1337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549A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567</w:t>
            </w:r>
          </w:p>
        </w:tc>
      </w:tr>
      <w:tr w:rsidR="00346E05" w14:paraId="02FAB84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40796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28F6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874FA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AC8C0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8C2F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71984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EDC4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87AC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3E6DD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AD3F1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27E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F2D16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FC9FC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565</w:t>
            </w:r>
          </w:p>
        </w:tc>
      </w:tr>
      <w:tr w:rsidR="00346E05" w14:paraId="3D99E35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77B0F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7216B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828D1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F05E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78E8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10" w:type="pct"/>
            <w:vMerge/>
            <w:vAlign w:val="center"/>
            <w:hideMark/>
          </w:tcPr>
          <w:p w14:paraId="097B5E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CE9CC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05678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6917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AAAEA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ED19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F31E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4E483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198</w:t>
            </w:r>
          </w:p>
        </w:tc>
      </w:tr>
      <w:tr w:rsidR="00346E05" w14:paraId="5D5051C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3B381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87B35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9C83B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9C49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3BB53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546C92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488D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E76B3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AD882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F1E52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3DBD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A6FA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0D66E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887</w:t>
            </w:r>
          </w:p>
        </w:tc>
      </w:tr>
      <w:tr w:rsidR="00346E05" w14:paraId="658C985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D5F5F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D63C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06" w:type="pct"/>
            <w:vMerge/>
            <w:vAlign w:val="center"/>
            <w:hideMark/>
          </w:tcPr>
          <w:p w14:paraId="7BCC4B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782AE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B7DEA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-0.2</w:t>
            </w:r>
          </w:p>
        </w:tc>
        <w:tc>
          <w:tcPr>
            <w:tcW w:w="310" w:type="pct"/>
            <w:vMerge/>
            <w:vAlign w:val="center"/>
            <w:hideMark/>
          </w:tcPr>
          <w:p w14:paraId="48A799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C5B5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BD00A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2F89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15C155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002D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2EBEE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3893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875</w:t>
            </w:r>
          </w:p>
        </w:tc>
      </w:tr>
      <w:tr w:rsidR="00346E05" w14:paraId="5CA7B80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DBD17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377D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/>
            <w:vAlign w:val="center"/>
            <w:hideMark/>
          </w:tcPr>
          <w:p w14:paraId="7DC5ED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2CE9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1526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310" w:type="pct"/>
            <w:vMerge/>
            <w:vAlign w:val="center"/>
            <w:hideMark/>
          </w:tcPr>
          <w:p w14:paraId="5985B8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FDA1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235C2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36C6C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195CF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457C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3C8D3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6841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861</w:t>
            </w:r>
          </w:p>
        </w:tc>
      </w:tr>
      <w:tr w:rsidR="00346E05" w14:paraId="1BADDC8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94CD8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1160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9B97A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9D1E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5A114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FAA63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C204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C4232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8E03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2698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CC01A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0BB20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E34A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859</w:t>
            </w:r>
          </w:p>
        </w:tc>
      </w:tr>
      <w:tr w:rsidR="00346E05" w14:paraId="443B198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7F300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069E6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9BAA0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7A53B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F276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13.6</w:t>
            </w:r>
          </w:p>
        </w:tc>
        <w:tc>
          <w:tcPr>
            <w:tcW w:w="310" w:type="pct"/>
            <w:vMerge/>
            <w:vAlign w:val="center"/>
            <w:hideMark/>
          </w:tcPr>
          <w:p w14:paraId="78C214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8A370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11DF6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5853B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3520C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/>
            <w:vAlign w:val="center"/>
            <w:hideMark/>
          </w:tcPr>
          <w:p w14:paraId="0DBBCB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89BB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6E257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601</w:t>
            </w:r>
          </w:p>
        </w:tc>
      </w:tr>
      <w:tr w:rsidR="00346E05" w14:paraId="352C226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A4F4E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9574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3AD09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046B1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30FDD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2BF11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1F5A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8D29F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32CA3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88F6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689B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72FDF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2983B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603</w:t>
            </w:r>
          </w:p>
        </w:tc>
      </w:tr>
      <w:tr w:rsidR="00346E05" w14:paraId="4DC5D2E3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7931B6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2F11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FC954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B624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B9743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310" w:type="pct"/>
            <w:vMerge/>
            <w:vAlign w:val="center"/>
            <w:hideMark/>
          </w:tcPr>
          <w:p w14:paraId="04FE5A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D97C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E7801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DF11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4A1C3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DED0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/>
            <w:vAlign w:val="center"/>
            <w:hideMark/>
          </w:tcPr>
          <w:p w14:paraId="3AF08F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9B41C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819</w:t>
            </w:r>
          </w:p>
        </w:tc>
      </w:tr>
      <w:tr w:rsidR="00346E05" w14:paraId="3A58B9F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93829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AA887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06" w:type="pct"/>
            <w:vMerge/>
            <w:vAlign w:val="center"/>
            <w:hideMark/>
          </w:tcPr>
          <w:p w14:paraId="6E600D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0339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B56B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10" w:type="pct"/>
            <w:vMerge/>
            <w:vAlign w:val="center"/>
            <w:hideMark/>
          </w:tcPr>
          <w:p w14:paraId="6EF3C7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9363A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07E5A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537B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FB1DD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943B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2B8C5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79BD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818</w:t>
            </w:r>
          </w:p>
        </w:tc>
      </w:tr>
      <w:tr w:rsidR="00346E05" w14:paraId="5AAC6C8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8E2BD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D8230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678CA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2EEB1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A1766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1EC9BF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CCB33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5A8C45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4AA5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4B887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27E2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335D2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2D5AF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277</w:t>
            </w:r>
          </w:p>
        </w:tc>
      </w:tr>
      <w:tr w:rsidR="00346E05" w14:paraId="365486E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3CCC5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AF4E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D5C83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11FF6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4988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3A02A5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29F36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00F82A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8052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4F7DC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C495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B6EC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930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817</w:t>
            </w:r>
          </w:p>
        </w:tc>
      </w:tr>
      <w:tr w:rsidR="00346E05" w14:paraId="02ABC98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3C794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9D6F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4D135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910AF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2E9E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577D23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D46D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E66BC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5175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0E06AF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83E2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9157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C521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816</w:t>
            </w:r>
          </w:p>
        </w:tc>
      </w:tr>
      <w:tr w:rsidR="00346E05" w14:paraId="63EE250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35EAA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1CCDB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B0B01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4BC4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5B6AD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C20F3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7209B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90A4C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2B8B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81FF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63F87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7E4701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1078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313</w:t>
            </w:r>
          </w:p>
        </w:tc>
      </w:tr>
      <w:tr w:rsidR="00346E05" w14:paraId="0236144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20F22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9AD97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7397E5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55BA1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51F8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310" w:type="pct"/>
            <w:vMerge/>
            <w:vAlign w:val="center"/>
            <w:hideMark/>
          </w:tcPr>
          <w:p w14:paraId="2EBC71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E5D6D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14AAF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4968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04C57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BBCCA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BF16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D923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259</w:t>
            </w:r>
          </w:p>
        </w:tc>
      </w:tr>
      <w:tr w:rsidR="00346E05" w14:paraId="7124BA9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FB557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AFB89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3EC73A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0CF6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84ECF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-10.1</w:t>
            </w:r>
          </w:p>
        </w:tc>
        <w:tc>
          <w:tcPr>
            <w:tcW w:w="310" w:type="pct"/>
            <w:vMerge/>
            <w:vAlign w:val="center"/>
            <w:hideMark/>
          </w:tcPr>
          <w:p w14:paraId="2278B0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12AD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6A4B5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C47A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7A2AB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A925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0C45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BDF50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295</w:t>
            </w:r>
          </w:p>
        </w:tc>
      </w:tr>
      <w:tr w:rsidR="00346E05" w14:paraId="2378CB1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91793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9071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85001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04D22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A3B47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F41C0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87E3F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E4A77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D4F8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A53E6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CDE3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089570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0F06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894</w:t>
            </w:r>
          </w:p>
        </w:tc>
      </w:tr>
      <w:tr w:rsidR="00346E05" w14:paraId="586EEF1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1512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6D88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81FF1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788B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78CDC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1E3F4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411A9D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51001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212EC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B066A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2F64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652599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E6CA1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203</w:t>
            </w:r>
          </w:p>
        </w:tc>
      </w:tr>
      <w:tr w:rsidR="00346E05" w14:paraId="14704DF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2D73F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B9DA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2FE4D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EE7F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B0B1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D9281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87EF7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59E8AC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40F2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CAC7F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9F23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40F69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E5EC3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937</w:t>
            </w:r>
          </w:p>
        </w:tc>
      </w:tr>
      <w:tr w:rsidR="00346E05" w14:paraId="3B62A4F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36AA3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0A02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41FE7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70BFD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1F9F5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D3945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93903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B38C6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C25DB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5CD4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43A8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A1F3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1310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936</w:t>
            </w:r>
          </w:p>
        </w:tc>
      </w:tr>
      <w:tr w:rsidR="00346E05" w14:paraId="08A688A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25E6E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C39E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AAF92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9376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03572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D6DD1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914A9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78B21C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A40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85740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51C4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9EDC6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EEFE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561</w:t>
            </w:r>
          </w:p>
        </w:tc>
      </w:tr>
      <w:tr w:rsidR="00346E05" w14:paraId="4E312EE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7D48C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2519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A4179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CD0A9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0A1E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B46A7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85D1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8B312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8E367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66FA2D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A5B1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D998A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6588D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553</w:t>
            </w:r>
          </w:p>
        </w:tc>
      </w:tr>
      <w:tr w:rsidR="00346E05" w14:paraId="691581A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FE0C6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3D6E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8C832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33ADA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-3.14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D459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-2.97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74819F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BDE9C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1625E1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42AB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6B894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157E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3D9B7B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E2D5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940</w:t>
            </w:r>
          </w:p>
        </w:tc>
      </w:tr>
      <w:tr w:rsidR="00346E05" w14:paraId="38E4207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91C13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3720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EECA7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7ED09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842B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89138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232F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EF3F8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09A34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6E14F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CB724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90232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45B2D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939</w:t>
            </w:r>
          </w:p>
        </w:tc>
      </w:tr>
      <w:tr w:rsidR="00346E05" w14:paraId="29FDA49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2BEF0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22D1F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82C5F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9658C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DC47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78ACE6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16AE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D3641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8979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6174D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FB1C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7A886B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958A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207</w:t>
            </w:r>
          </w:p>
        </w:tc>
      </w:tr>
      <w:tr w:rsidR="00346E05" w14:paraId="09690892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2A020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40415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BCAB4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A8C4B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4218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39A0AF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646FAA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AE053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E561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CCC54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5DB5B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B5902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0C465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545</w:t>
            </w:r>
          </w:p>
        </w:tc>
      </w:tr>
      <w:tr w:rsidR="00346E05" w14:paraId="4701E6C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D7A91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2C8C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0226D2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550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1ACF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DA6C6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17C6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521AF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6354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5A3D4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2A3C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46519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A145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547</w:t>
            </w:r>
          </w:p>
        </w:tc>
      </w:tr>
      <w:tr w:rsidR="00346E05" w14:paraId="69CEF647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F005D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C13C4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D7756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634A3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C5F0B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10" w:type="pct"/>
            <w:vMerge/>
            <w:vAlign w:val="center"/>
            <w:hideMark/>
          </w:tcPr>
          <w:p w14:paraId="155668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EF52E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F020F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D08DD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820F8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EEE2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E7AC4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6CEE2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199</w:t>
            </w:r>
          </w:p>
        </w:tc>
      </w:tr>
      <w:tr w:rsidR="00346E05" w14:paraId="576C2F8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3CB02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E2F64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B26B0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642FF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4543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10" w:type="pct"/>
            <w:vMerge/>
            <w:vAlign w:val="center"/>
            <w:hideMark/>
          </w:tcPr>
          <w:p w14:paraId="134829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694B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C78F0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B324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192ED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B962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F09AB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0F8E4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886</w:t>
            </w:r>
          </w:p>
        </w:tc>
      </w:tr>
      <w:tr w:rsidR="00346E05" w14:paraId="11BBCD5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692E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A3B34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06" w:type="pct"/>
            <w:vMerge/>
            <w:vAlign w:val="center"/>
            <w:hideMark/>
          </w:tcPr>
          <w:p w14:paraId="6C61FD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476A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D8F6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2A7AC5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308C3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232D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79C1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0407A4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3F75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9090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1FA13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874</w:t>
            </w:r>
          </w:p>
        </w:tc>
      </w:tr>
      <w:tr w:rsidR="00346E05" w14:paraId="752693CD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CC0B8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6BBE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8733A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7A845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D8304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10" w:type="pct"/>
            <w:vMerge/>
            <w:vAlign w:val="center"/>
            <w:hideMark/>
          </w:tcPr>
          <w:p w14:paraId="1660EC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F4DE8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AE5EE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1EE2C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191CDF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3B3C6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2D47E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0934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136</w:t>
            </w:r>
          </w:p>
        </w:tc>
      </w:tr>
      <w:tr w:rsidR="00346E05" w14:paraId="0167387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40118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9208D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0E0F6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16299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9CB0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C2020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7DE4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3C0C4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454BBF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607EE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4A4F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2E08E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BBB09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148</w:t>
            </w:r>
          </w:p>
        </w:tc>
      </w:tr>
      <w:tr w:rsidR="00346E05" w14:paraId="35AD5C3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FEE92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E691F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1DE24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22F93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63572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310" w:type="pct"/>
            <w:vMerge/>
            <w:vAlign w:val="center"/>
            <w:hideMark/>
          </w:tcPr>
          <w:p w14:paraId="0B730A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5D06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26CF40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F407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7C8F0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D1CF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6119D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C17B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860</w:t>
            </w:r>
          </w:p>
        </w:tc>
      </w:tr>
      <w:tr w:rsidR="00346E05" w14:paraId="346C63D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6B75F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E51F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7E48B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5BE7D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7DC9A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150DC3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0B3D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64790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80FC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964FE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71CF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31FDE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A45C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858</w:t>
            </w:r>
          </w:p>
        </w:tc>
      </w:tr>
      <w:tr w:rsidR="00346E05" w14:paraId="65DFD25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D4033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2FA5A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977EB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96AF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D922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00367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DA9AE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51A2AE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8FF1D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1E2623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2AC9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C82C0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1AE5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928</w:t>
            </w:r>
          </w:p>
        </w:tc>
      </w:tr>
      <w:tr w:rsidR="00346E05" w14:paraId="11B766ED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6966F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42B4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E049D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1506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A7F6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59B2E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485A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7BBC4A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7E5D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7D038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A0572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DF42C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4A70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927</w:t>
            </w:r>
          </w:p>
        </w:tc>
      </w:tr>
      <w:tr w:rsidR="00346E05" w14:paraId="25B3730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3F44B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DEFC0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06" w:type="pct"/>
            <w:vMerge/>
            <w:vAlign w:val="center"/>
            <w:hideMark/>
          </w:tcPr>
          <w:p w14:paraId="41BDE6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394E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A7CAA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310" w:type="pct"/>
            <w:vMerge/>
            <w:vAlign w:val="center"/>
            <w:hideMark/>
          </w:tcPr>
          <w:p w14:paraId="6BAB66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97F0E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A6A8F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FCD4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627EB7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635E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93FB9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BC0F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931</w:t>
            </w:r>
          </w:p>
        </w:tc>
      </w:tr>
      <w:tr w:rsidR="00346E05" w14:paraId="56F0519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05109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F09A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7C700C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18C58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2AE1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781A4A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3A586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02957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0136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2875E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4E54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E1A9E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E45CD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930</w:t>
            </w:r>
          </w:p>
        </w:tc>
      </w:tr>
      <w:tr w:rsidR="00346E05" w14:paraId="3DD6A58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C7715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F8E19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06" w:type="pct"/>
            <w:vMerge/>
            <w:vAlign w:val="center"/>
            <w:hideMark/>
          </w:tcPr>
          <w:p w14:paraId="697BAE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D9CE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6E650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10" w:type="pct"/>
            <w:vMerge/>
            <w:vAlign w:val="center"/>
            <w:hideMark/>
          </w:tcPr>
          <w:p w14:paraId="2CA42B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18A7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9E935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2BB9E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12C92B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9474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4B11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6EBC4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934</w:t>
            </w:r>
          </w:p>
        </w:tc>
      </w:tr>
      <w:tr w:rsidR="00346E05" w14:paraId="49E69F1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E98E0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EC0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6DF607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294E4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FFF4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1A4F81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2B28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4DC2EA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AD0E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F1002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43C05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9B5B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2386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933</w:t>
            </w:r>
          </w:p>
        </w:tc>
      </w:tr>
      <w:tr w:rsidR="00346E05" w14:paraId="040605C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F72E2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56D95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381BAC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8B8B3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D5EF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A5E48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0758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7AC81B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C0E8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A563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F74F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9B636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E440F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600</w:t>
            </w:r>
          </w:p>
        </w:tc>
      </w:tr>
      <w:tr w:rsidR="00346E05" w14:paraId="0097BBC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617E5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C599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708CE0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7D82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502B4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3C104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EE0FB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81A09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E733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A1E8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F70FD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BF9C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DFDF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602</w:t>
            </w:r>
          </w:p>
        </w:tc>
      </w:tr>
    </w:tbl>
    <w:p w14:paraId="04F4C081" w14:textId="100C7860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44E5CD42" w14:textId="1C2CFD0E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04C7B4B8" w14:textId="3C3E80F3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6BC56EB7" w14:textId="412D5FF9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0D9ED35B" w14:textId="73D9209F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11EF8D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C3C2A9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B3AB35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5FE7A8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EAE6A6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433B19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E313AC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1A902B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BD919B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2BB698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ACC2BC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5B8FD1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4D215E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A9E06F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B7E34B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3B8CAB5" w14:textId="77777777" w:rsidR="000C5FFA" w:rsidRDefault="000C5FFA"/>
    <w:p w14:paraId="1345827C" w14:textId="77777777" w:rsidR="000C5FFA" w:rsidRDefault="000C5FFA"/>
    <w:p w14:paraId="6CAB84EB" w14:textId="77777777" w:rsidR="000C5FFA" w:rsidRDefault="009D3323">
      <w:pPr>
        <w:pStyle w:val="Heading4"/>
      </w:pPr>
      <w:r>
        <w:rPr>
          <w:rFonts w:hint="eastAsia"/>
        </w:rPr>
        <w:t>7.1.3.2</w:t>
      </w:r>
      <w:r>
        <w:tab/>
      </w:r>
      <w:r>
        <w:rPr>
          <w:rFonts w:hint="eastAsia"/>
        </w:rPr>
        <w:t>Device 2a</w:t>
      </w:r>
    </w:p>
    <w:p w14:paraId="0B171C37" w14:textId="77777777" w:rsidR="000C5FFA" w:rsidRDefault="009D3323">
      <w:pPr>
        <w:pStyle w:val="Heading5"/>
      </w:pPr>
      <w:r>
        <w:rPr>
          <w:rFonts w:hint="eastAsia"/>
        </w:rPr>
        <w:t>7.1.3.2.1</w:t>
      </w:r>
      <w:r>
        <w:tab/>
      </w:r>
      <w:r>
        <w:rPr>
          <w:rFonts w:hint="eastAsia"/>
        </w:rPr>
        <w:t>coherent</w:t>
      </w:r>
    </w:p>
    <w:p w14:paraId="10A232BD" w14:textId="77777777" w:rsidR="000C5FFA" w:rsidRDefault="000C5FFA">
      <w:pPr>
        <w:rPr>
          <w:rFonts w:ascii="Times New Roman" w:hAnsi="Times New Roman" w:cs="Times New Roman"/>
          <w:sz w:val="20"/>
          <w:szCs w:val="20"/>
        </w:rPr>
      </w:pPr>
    </w:p>
    <w:p w14:paraId="39813E73" w14:textId="77777777" w:rsidR="000C5FFA" w:rsidRDefault="000C5FFA"/>
    <w:p w14:paraId="2E4587B0" w14:textId="77777777" w:rsidR="000C5FFA" w:rsidRDefault="000C5FFA"/>
    <w:p w14:paraId="3C733079" w14:textId="77777777" w:rsidR="000C5FFA" w:rsidRDefault="000C5FFA"/>
    <w:p w14:paraId="2A175B04" w14:textId="50973669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7.1.3.2.1 - 1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385282B9" wp14:editId="39F6EAB7">
            <wp:extent cx="8456295" cy="5363210"/>
            <wp:effectExtent l="0" t="0" r="1905" b="8890"/>
            <wp:docPr id="19256708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B5FC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A356B93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7.1.3.2.1 - 1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67667DC3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3E6C9A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2a, coherent</w:t>
            </w:r>
          </w:p>
        </w:tc>
      </w:tr>
      <w:tr w:rsidR="00346E05" w14:paraId="57749602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61F38C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D2R LLS</w:t>
            </w:r>
          </w:p>
        </w:tc>
      </w:tr>
      <w:tr w:rsidR="00346E05" w14:paraId="7975038B" w14:textId="77777777" w:rsidTr="00346E05">
        <w:trPr>
          <w:trHeight w:val="28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2EABAB3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AD4F4D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26C19FF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6D239C7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A36DFE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76390DE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5D7B82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3FC08A9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8923F5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7D95B19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2C9FF4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A52834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5A83482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43FF9977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1915EE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78BE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2B02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1340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E9E66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D06F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04546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C9FDF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3B68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E2233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1142E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E3B98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5892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529</w:t>
            </w:r>
          </w:p>
        </w:tc>
      </w:tr>
      <w:tr w:rsidR="00346E05" w14:paraId="2143233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FAF40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5A7D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92E9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1877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AAC9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E1037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F31C7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3BFF2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BAF0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F9A1F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36B302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66E0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1AC12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526</w:t>
            </w:r>
          </w:p>
        </w:tc>
      </w:tr>
      <w:tr w:rsidR="00346E05" w14:paraId="7B02C13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7A9E1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3D99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37FE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1923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754C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205F0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8F0B1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4D9B3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EBB2C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B44B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BFC4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5FDEC2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C9C7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954</w:t>
            </w:r>
          </w:p>
        </w:tc>
      </w:tr>
      <w:tr w:rsidR="00346E05" w14:paraId="3BD5A60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3BB28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0343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4B71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611B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69E6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8B702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FE7F9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16395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478CB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1558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3014E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43996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41EA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975</w:t>
            </w:r>
          </w:p>
        </w:tc>
      </w:tr>
      <w:tr w:rsidR="00346E05" w14:paraId="5963870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E4F1B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E1F0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5C41E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C01E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5B09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78DC9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57D9C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EE7DB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FEF6E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F70D1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61FBB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2A5814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1A3B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</w:t>
            </w:r>
          </w:p>
        </w:tc>
      </w:tr>
      <w:tr w:rsidR="00346E05" w14:paraId="32B40EA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A4096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D2D1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C0D6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E510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2C838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63075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C21AE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34076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B1722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418B92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9170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08D6B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65A6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</w:tr>
      <w:tr w:rsidR="00346E05" w14:paraId="199D49F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0A2C7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CA7C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084F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7E2DC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3D89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4C182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1EA95A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1F210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E6096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8AE7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DF323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339404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08857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173</w:t>
            </w:r>
          </w:p>
        </w:tc>
      </w:tr>
      <w:tr w:rsidR="00346E05" w14:paraId="5E3F4EC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22A36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7332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754B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CE2DB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61D7E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48430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349D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38EAA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33012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63F80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4270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F0F4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D721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176</w:t>
            </w:r>
          </w:p>
        </w:tc>
      </w:tr>
      <w:tr w:rsidR="00346E05" w14:paraId="437528C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DBE3C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157F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1D97A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F4E53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DAE2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A1F30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983D5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193AA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0793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ABC7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0797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53A20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EB1A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530</w:t>
            </w:r>
          </w:p>
        </w:tc>
      </w:tr>
      <w:tr w:rsidR="00346E05" w14:paraId="377E12A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0AB22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5692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445B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8170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CE79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115D7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DEB59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8E55E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55A5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1AB695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8644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F00C7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BF4C0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531</w:t>
            </w:r>
          </w:p>
        </w:tc>
      </w:tr>
      <w:tr w:rsidR="00346E05" w14:paraId="2BB30A1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A9F99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C5C4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0D3D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BF853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0972F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3008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61C0D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D40E9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3BBF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53E98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60CF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5FD14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90E7B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</w:tr>
      <w:tr w:rsidR="00346E05" w14:paraId="2EDFD51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E977D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B4CE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655B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663F6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3EB6D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9C2E6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0E12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7E6AA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270F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408380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D537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1AF2D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865A7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</w:tr>
      <w:tr w:rsidR="00346E05" w14:paraId="578FE82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BFE10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C117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B9E2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42754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EC54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C717B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8940E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2FEAE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30E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1C311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9206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41EE8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0CF9B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411</w:t>
            </w:r>
          </w:p>
        </w:tc>
      </w:tr>
      <w:tr w:rsidR="00346E05" w14:paraId="56A035E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6CA48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5048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0339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ECB52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22B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458E9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205DE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63032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1FF29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D979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0407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38EBE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639E8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438</w:t>
            </w:r>
          </w:p>
        </w:tc>
      </w:tr>
      <w:tr w:rsidR="00346E05" w14:paraId="47698AD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B3FA3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38259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ABEDF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811A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EDD7E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23808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A2D8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45863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E524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B486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A823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55D9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B9468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950</w:t>
            </w:r>
          </w:p>
        </w:tc>
      </w:tr>
      <w:tr w:rsidR="00346E05" w14:paraId="1465145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700A0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E2920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AD26C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A8D6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2C4F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40385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631CF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FE34E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50CC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CC8FA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33E3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29B3A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826D2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527</w:t>
            </w:r>
          </w:p>
        </w:tc>
      </w:tr>
      <w:tr w:rsidR="00346E05" w14:paraId="2126D26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4CA4A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8AF6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1432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EC1E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362E4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3EC13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2A573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057A7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BF16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6D8C4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EDB8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2ED733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0CCF0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164</w:t>
            </w:r>
          </w:p>
        </w:tc>
      </w:tr>
      <w:tr w:rsidR="00346E05" w14:paraId="6C516C3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96199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4B6B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6F40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EFB78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03A14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F39AA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23F06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6EE12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657D5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299EE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500B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7CC6B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4E3B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167</w:t>
            </w:r>
          </w:p>
        </w:tc>
      </w:tr>
      <w:tr w:rsidR="00346E05" w14:paraId="623EF6E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AB182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D9E1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F9DE7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7B5F5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AA775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55201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1D64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0925E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3EEE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5B5DB8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5846C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44FA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548BB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528</w:t>
            </w:r>
          </w:p>
        </w:tc>
      </w:tr>
      <w:tr w:rsidR="00346E05" w14:paraId="4A7FC0C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4925A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B519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7963F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A0F2B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122A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B05B3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4B28A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086CA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10BE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7BF8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01EB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02AE0E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5E9B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182</w:t>
            </w:r>
          </w:p>
        </w:tc>
      </w:tr>
      <w:tr w:rsidR="00346E05" w14:paraId="2BC6389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214B1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EDAD5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2F7D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4E9A7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D1EB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A5265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60FFF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EC369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9C266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DDAE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6A8E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2EC68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26871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185</w:t>
            </w:r>
          </w:p>
        </w:tc>
      </w:tr>
      <w:tr w:rsidR="00346E05" w14:paraId="6C165EA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E7517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D030C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F6A6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960AD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DD2F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C80EE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4967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001882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5120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E63A2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D3D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EC93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AE05B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391</w:t>
            </w:r>
          </w:p>
        </w:tc>
      </w:tr>
      <w:tr w:rsidR="00346E05" w14:paraId="02DFDEE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13A2B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9BDB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427B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7593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A79F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49B75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AEA5C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4BEEFD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84A4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DB1AB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00AB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B1B2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2A39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395</w:t>
            </w:r>
          </w:p>
        </w:tc>
      </w:tr>
      <w:tr w:rsidR="00346E05" w14:paraId="46035AE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176BA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DCB8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9F2A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D1DBC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8C2F0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994DC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EE849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064B5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9338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4F9D9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1E5F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8551B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407B0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952</w:t>
            </w:r>
          </w:p>
        </w:tc>
      </w:tr>
      <w:tr w:rsidR="00346E05" w14:paraId="13D0F80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9C437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A336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7A21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77457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5020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E0286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1E749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0E9AA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F4EF2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2BDFA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D3090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B25B0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F061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965</w:t>
            </w:r>
          </w:p>
        </w:tc>
      </w:tr>
      <w:tr w:rsidR="00346E05" w14:paraId="45AD5973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2C6E0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2A374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BA06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2A4DE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9EBC1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465A0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CDB2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34E00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7ECF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DD5D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5479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C527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58335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442</w:t>
            </w:r>
          </w:p>
        </w:tc>
      </w:tr>
      <w:tr w:rsidR="00346E05" w14:paraId="38AEA95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64D63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1E64D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415F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FF0C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49B90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0F076C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ADEA8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B00FA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9147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/>
            <w:vAlign w:val="center"/>
            <w:hideMark/>
          </w:tcPr>
          <w:p w14:paraId="73676C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1B71C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8D181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86152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523</w:t>
            </w:r>
          </w:p>
        </w:tc>
      </w:tr>
      <w:tr w:rsidR="00346E05" w14:paraId="26F1A57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FA45D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9691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5826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CDB2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C50EF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7F5BF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CC56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F1388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690D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337C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5A30F7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810E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90E5C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520</w:t>
            </w:r>
          </w:p>
        </w:tc>
      </w:tr>
      <w:tr w:rsidR="00346E05" w14:paraId="6179609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F64F4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040C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5B4B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67FB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2F90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BE47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3D5B8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913DA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9AC45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0F7D4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B085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14EE29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AFAC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1034</w:t>
            </w:r>
          </w:p>
        </w:tc>
      </w:tr>
      <w:tr w:rsidR="00346E05" w14:paraId="643A02C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87BAC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A762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7458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D770F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BA2B3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BC09B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709AD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94739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789C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A144F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3E34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5744B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7EE5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1055</w:t>
            </w:r>
          </w:p>
        </w:tc>
      </w:tr>
      <w:tr w:rsidR="00346E05" w14:paraId="7C85798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08A80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D70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417D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266D7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6449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86444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96B2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54FA2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06E0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D3C4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1B5A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87D2E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57D8C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</w:t>
            </w:r>
          </w:p>
        </w:tc>
      </w:tr>
      <w:tr w:rsidR="00346E05" w14:paraId="2929B83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794F3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5D01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FDB1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9933A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02643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70AF6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AAA47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185C2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460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329494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0B45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07C5A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B664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</w:tr>
      <w:tr w:rsidR="00346E05" w14:paraId="545F370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08D00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4EA0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7578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A897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6B9D5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22E4E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591DF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836E5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2234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484D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C7E2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2347F0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9D325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701</w:t>
            </w:r>
          </w:p>
        </w:tc>
      </w:tr>
      <w:tr w:rsidR="00346E05" w14:paraId="6D00E8E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3CF72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86C03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2D47C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CC95B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3C726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-6.3</w:t>
            </w:r>
          </w:p>
        </w:tc>
        <w:tc>
          <w:tcPr>
            <w:tcW w:w="302" w:type="pct"/>
            <w:vMerge/>
            <w:vAlign w:val="center"/>
            <w:hideMark/>
          </w:tcPr>
          <w:p w14:paraId="5A2915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2756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0120FD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A6D7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0A242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BE26F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8D012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4F5F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524</w:t>
            </w:r>
          </w:p>
        </w:tc>
      </w:tr>
      <w:tr w:rsidR="00346E05" w14:paraId="292B722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6F49C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276A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2111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FB1A3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E2DA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5E0A3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FD18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99B43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489CD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658FA3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7068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D5555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C3BC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525</w:t>
            </w:r>
          </w:p>
        </w:tc>
      </w:tr>
      <w:tr w:rsidR="00346E05" w14:paraId="4BE90B0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2C7FC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3F86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90AC0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C7CEF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FF6FC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3BEC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E9E2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01A108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E154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47F26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EEFC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75BE2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B0C24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</w:t>
            </w:r>
          </w:p>
        </w:tc>
      </w:tr>
      <w:tr w:rsidR="00346E05" w14:paraId="1899123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65996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EA40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6C502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0045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77FF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E8403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8C4B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64690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1638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5B7FE0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3D84B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D3CD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78732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</w:t>
            </w:r>
          </w:p>
        </w:tc>
      </w:tr>
      <w:tr w:rsidR="00346E05" w14:paraId="199387D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35D9A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FA59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5615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C95F5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FFA2B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B5D92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B806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1D22B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E10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16A8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4BCD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00785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B9F4E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410</w:t>
            </w:r>
          </w:p>
        </w:tc>
      </w:tr>
      <w:tr w:rsidR="00346E05" w14:paraId="56F1D3A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BCF79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17A01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09C9B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30B67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86B9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8877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6F05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A28CC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A2CC9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413B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A6A8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CA10F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9E6D1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427</w:t>
            </w:r>
          </w:p>
        </w:tc>
      </w:tr>
      <w:tr w:rsidR="00346E05" w14:paraId="2659DD9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65180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B744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4BFA0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76AD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1F951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24C30C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B995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FA03D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5F66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E7CD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D63D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C0502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72A8C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706</w:t>
            </w:r>
          </w:p>
        </w:tc>
      </w:tr>
      <w:tr w:rsidR="00346E05" w14:paraId="6447AEA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09668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3412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9BF38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EED7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0C6D8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77DC7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F6708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EB9ED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D437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17112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E454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377A2F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7C15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1030</w:t>
            </w:r>
          </w:p>
        </w:tc>
      </w:tr>
      <w:tr w:rsidR="00346E05" w14:paraId="560F593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D0459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EFD7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18D0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915F1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9EAC7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EF26F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AD65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181B1E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7DBA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7A8C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63F4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E9B5C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3D77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709</w:t>
            </w:r>
          </w:p>
        </w:tc>
      </w:tr>
      <w:tr w:rsidR="00346E05" w14:paraId="5214C78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5DE90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65408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DD17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EBEB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C269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-4.7</w:t>
            </w:r>
          </w:p>
        </w:tc>
        <w:tc>
          <w:tcPr>
            <w:tcW w:w="302" w:type="pct"/>
            <w:vMerge/>
            <w:vAlign w:val="center"/>
            <w:hideMark/>
          </w:tcPr>
          <w:p w14:paraId="1A44CD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C7EF1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0D1097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080A9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2E694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D681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A211A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30641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521</w:t>
            </w:r>
          </w:p>
        </w:tc>
      </w:tr>
      <w:tr w:rsidR="00346E05" w14:paraId="3B42DA76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23848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44661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B076F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755D7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-4.27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4504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-4.27</w:t>
            </w:r>
          </w:p>
        </w:tc>
        <w:tc>
          <w:tcPr>
            <w:tcW w:w="302" w:type="pct"/>
            <w:vMerge/>
            <w:vAlign w:val="center"/>
            <w:hideMark/>
          </w:tcPr>
          <w:p w14:paraId="49CE71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FD493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9241A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1515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8F5A2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25768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1E6404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E0906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152</w:t>
            </w:r>
          </w:p>
        </w:tc>
      </w:tr>
      <w:tr w:rsidR="00346E05" w14:paraId="1108FD0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EC3C6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AA6E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66F4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BE69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BE52A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-0.9</w:t>
            </w:r>
          </w:p>
        </w:tc>
        <w:tc>
          <w:tcPr>
            <w:tcW w:w="302" w:type="pct"/>
            <w:vMerge/>
            <w:vAlign w:val="center"/>
            <w:hideMark/>
          </w:tcPr>
          <w:p w14:paraId="619C8B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A74C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262ED6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4D8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5139A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1A92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26161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DE8E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522</w:t>
            </w:r>
          </w:p>
        </w:tc>
      </w:tr>
      <w:tr w:rsidR="00346E05" w14:paraId="29644AA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0E09F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443CD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3A53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AB4A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-4.69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65916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-4.69</w:t>
            </w:r>
          </w:p>
        </w:tc>
        <w:tc>
          <w:tcPr>
            <w:tcW w:w="302" w:type="pct"/>
            <w:vMerge/>
            <w:vAlign w:val="center"/>
            <w:hideMark/>
          </w:tcPr>
          <w:p w14:paraId="72C363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CC894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4607DD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C408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8747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C575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3304D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1450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156</w:t>
            </w:r>
          </w:p>
        </w:tc>
      </w:tr>
      <w:tr w:rsidR="00346E05" w14:paraId="4EB843F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78FEE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CD34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5523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47DB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BD9E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B816F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FA1F2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2EAB1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9DD3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1B8DF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C669E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7ED2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0A2E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390</w:t>
            </w:r>
          </w:p>
        </w:tc>
      </w:tr>
      <w:tr w:rsidR="00346E05" w14:paraId="6A3000D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E1563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585EC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D376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46715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9E3C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E84ED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C96FA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170375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AD0D2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8182B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3E06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08F98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FCC42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394</w:t>
            </w:r>
          </w:p>
        </w:tc>
      </w:tr>
      <w:tr w:rsidR="00346E05" w14:paraId="69317A3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E9E3A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72923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03E67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1C16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1A5EC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5814B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29F5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0B5D1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327B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C46E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BE7E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E08D5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3F2EB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1032</w:t>
            </w:r>
          </w:p>
        </w:tc>
      </w:tr>
      <w:tr w:rsidR="00346E05" w14:paraId="2A62FFB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A2983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A35C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725BE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E1BFD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2CD3D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6BC7B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CBE2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3C88F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263D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60596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64EA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7512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F444D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1045</w:t>
            </w:r>
          </w:p>
        </w:tc>
      </w:tr>
      <w:tr w:rsidR="00346E05" w14:paraId="7006C91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2F7F9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E38DD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A14D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[Spreadtrum]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2E92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6ACE9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27B4E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F8BD3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249A0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9612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13EF2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6E850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96F36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7D9D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191,194</w:t>
            </w:r>
          </w:p>
        </w:tc>
      </w:tr>
    </w:tbl>
    <w:p w14:paraId="17844BEC" w14:textId="46AA3163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082DCC56" w14:textId="6CFF4198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047AA34C" w14:textId="3EC78B0A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0DC0E656" w14:textId="0636EEFA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865248A" w14:textId="369503D5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B37892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C95F19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F6205E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E890C7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AAF144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9A8ED3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0A1042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29870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02E64E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EE286D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35C403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189B2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C0610D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C1263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FE37CC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36704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47E1E0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5538C6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13EF1CF" w14:textId="73DB8FDE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7.1.3.2.1 - 2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0FA9C10F" wp14:editId="6FAA5068">
            <wp:extent cx="8539480" cy="5363210"/>
            <wp:effectExtent l="0" t="0" r="0" b="8890"/>
            <wp:docPr id="1400506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948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F859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244C13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00C8E88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7.1.3.2.1 - 2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5"/>
        <w:gridCol w:w="1494"/>
        <w:gridCol w:w="1275"/>
        <w:gridCol w:w="898"/>
        <w:gridCol w:w="772"/>
        <w:gridCol w:w="858"/>
        <w:gridCol w:w="891"/>
        <w:gridCol w:w="915"/>
        <w:gridCol w:w="1184"/>
        <w:gridCol w:w="1051"/>
        <w:gridCol w:w="1184"/>
        <w:gridCol w:w="1211"/>
        <w:gridCol w:w="1363"/>
      </w:tblGrid>
      <w:tr w:rsidR="00346E05" w14:paraId="325A951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CC4BB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TDL-D, device 2a, coherent</w:t>
            </w:r>
          </w:p>
        </w:tc>
      </w:tr>
      <w:tr w:rsidR="00346E05" w14:paraId="47F8AF07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581566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6F0BD951" w14:textId="77777777" w:rsidTr="00346E05">
        <w:trPr>
          <w:trHeight w:val="28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2A5F832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2D36257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1147FA9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1165E4E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D0A33A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5B6D469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A3916E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2" w:type="pct"/>
            <w:shd w:val="clear" w:color="D9E1F2" w:fill="D9E1F2"/>
            <w:noWrap/>
            <w:vAlign w:val="center"/>
            <w:hideMark/>
          </w:tcPr>
          <w:p w14:paraId="4B30307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2BF7CC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57229F5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66474CD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585B4FC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420FB12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74EEACED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349CE2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1A830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C5A10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6388C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27767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9CF15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6FB3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04127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9B15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E995A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2F67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19930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CE1FE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541</w:t>
            </w:r>
          </w:p>
        </w:tc>
      </w:tr>
      <w:tr w:rsidR="00346E05" w14:paraId="4BD23A9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36CF4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DFB0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71897F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FD0E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1148F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CC128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42B3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EEEA5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3E4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7704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47EA9D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9ED1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C6B9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538</w:t>
            </w:r>
          </w:p>
        </w:tc>
      </w:tr>
      <w:tr w:rsidR="00346E05" w14:paraId="547F69B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B1ECC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9F2B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063AD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FA98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AF3F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0161F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D269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22782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0C015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405BD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B4F13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73BE21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01D06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994</w:t>
            </w:r>
          </w:p>
        </w:tc>
      </w:tr>
      <w:tr w:rsidR="00346E05" w14:paraId="6A8D115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7073E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BED68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DC2C1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3981A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374D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DB375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8A206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ADD52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7ACF6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7961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8B130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A924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3EB07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1015</w:t>
            </w:r>
          </w:p>
        </w:tc>
      </w:tr>
      <w:tr w:rsidR="00346E05" w14:paraId="2E074BC7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0DE6E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0542D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86D3E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1F078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59A1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-0.8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698AF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A84CD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3CD4A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A81D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7DB3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6CFA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11C43B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02C49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179</w:t>
            </w:r>
          </w:p>
        </w:tc>
      </w:tr>
      <w:tr w:rsidR="00346E05" w14:paraId="4FAA481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8F2E6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989B0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24ADD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D0DE7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96F50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E7730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D7955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2D01A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9E5E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A534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ED17E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EBB7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EED46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542</w:t>
            </w:r>
          </w:p>
        </w:tc>
      </w:tr>
      <w:tr w:rsidR="00346E05" w14:paraId="270E978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29DBF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C0D8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9388C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98500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74ED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6B92A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ADEB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333716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6EBC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2A4159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23CF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DBA1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4D2D3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543</w:t>
            </w:r>
          </w:p>
        </w:tc>
      </w:tr>
      <w:tr w:rsidR="00346E05" w14:paraId="5A52076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5D887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EDB7E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5980A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4CEB4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8FD33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4B98E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DAAF8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73187B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3BA8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AF8D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C144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62DE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E00A8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990</w:t>
            </w:r>
          </w:p>
        </w:tc>
      </w:tr>
      <w:tr w:rsidR="00346E05" w14:paraId="5911C57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7F399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75085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71A35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37136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93F92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E08D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F91F8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3E02F9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2808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1CE22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03E5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C7FEF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31A75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539</w:t>
            </w:r>
          </w:p>
        </w:tc>
      </w:tr>
      <w:tr w:rsidR="00346E05" w14:paraId="4CAAD09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9D121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F379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588BA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5678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5563F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8C9D0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145AA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28AB70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003E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876DA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29618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0333F3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0011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170</w:t>
            </w:r>
          </w:p>
        </w:tc>
      </w:tr>
      <w:tr w:rsidR="00346E05" w14:paraId="7B2ABE2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011BB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342AF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0630F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34CFE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C80A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44CCD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769F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3EC710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5E3BE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/>
            <w:vAlign w:val="center"/>
            <w:hideMark/>
          </w:tcPr>
          <w:p w14:paraId="3D0E80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57E0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64FDB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0940F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540</w:t>
            </w:r>
          </w:p>
        </w:tc>
      </w:tr>
      <w:tr w:rsidR="00346E05" w14:paraId="5EE09C3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1CE02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30F6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3C750C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6555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79BD7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097D5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F17B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6A2D03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F5BA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7D0E69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E4F8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6712A0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09AD4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188</w:t>
            </w:r>
          </w:p>
        </w:tc>
      </w:tr>
      <w:tr w:rsidR="00346E05" w14:paraId="72016157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9D6F6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6AFF0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69CB1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4592B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BF86E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4BBF6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9F19F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58CA4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9B86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C8476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C9CD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8DB7F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7ADCF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992</w:t>
            </w:r>
          </w:p>
        </w:tc>
      </w:tr>
      <w:tr w:rsidR="00346E05" w14:paraId="64A7485E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A003B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5E8D9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0DE51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E2DF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B479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B9F98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AE4D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DD73D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6099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DD1B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7062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7647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AC9A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1005</w:t>
            </w:r>
          </w:p>
        </w:tc>
      </w:tr>
      <w:tr w:rsidR="00346E05" w14:paraId="3D8075F7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00902F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6730E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76FACF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EF7D6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4DC1F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BA687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A54F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06D502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4D57A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CC382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79C2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213122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50E37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535</w:t>
            </w:r>
          </w:p>
        </w:tc>
      </w:tr>
      <w:tr w:rsidR="00346E05" w14:paraId="450E4C4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43A56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08E7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99A43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E260D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EA08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15774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322D3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0A1315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35B8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CFA5D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/>
            <w:vAlign w:val="center"/>
            <w:hideMark/>
          </w:tcPr>
          <w:p w14:paraId="6BD368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6726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845B3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532</w:t>
            </w:r>
          </w:p>
        </w:tc>
      </w:tr>
      <w:tr w:rsidR="00346E05" w14:paraId="0D54927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09042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95760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82524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40425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-11.2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E2BEC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62D92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59ED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7E03A4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CC653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F856C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C9370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0F4B33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2FEA0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1074</w:t>
            </w:r>
          </w:p>
        </w:tc>
      </w:tr>
      <w:tr w:rsidR="00346E05" w14:paraId="60D1A52E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08342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69686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7A1F3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AFBB3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517D8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ECAD0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9FB5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AFDAB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9B75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FE09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ADE8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C8D9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046A2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1095</w:t>
            </w:r>
          </w:p>
        </w:tc>
      </w:tr>
      <w:tr w:rsidR="00346E05" w14:paraId="0D6A811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5BACC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A4313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A6225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240BF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90418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D22E8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F3E58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5D63D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F5F2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45ECB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A903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260506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D938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712</w:t>
            </w:r>
          </w:p>
        </w:tc>
      </w:tr>
      <w:tr w:rsidR="00346E05" w14:paraId="68F85C4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9E64B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E1F3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1569E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31E20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5E42B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-6.2</w:t>
            </w:r>
          </w:p>
        </w:tc>
        <w:tc>
          <w:tcPr>
            <w:tcW w:w="322" w:type="pct"/>
            <w:vMerge/>
            <w:vAlign w:val="center"/>
            <w:hideMark/>
          </w:tcPr>
          <w:p w14:paraId="0D67AF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DC17B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62B0AE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2604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07978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0418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B2A3C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E50B3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536</w:t>
            </w:r>
          </w:p>
        </w:tc>
      </w:tr>
      <w:tr w:rsidR="00346E05" w14:paraId="39C3281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AF845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9EF8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AA0CB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5BDD0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FD04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AA29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10367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7AAC48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6970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6E1EB9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BCB99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CC08F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4DB2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537</w:t>
            </w:r>
          </w:p>
        </w:tc>
      </w:tr>
      <w:tr w:rsidR="00346E05" w14:paraId="2C8FA5B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EE6A7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B747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2F2BEF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3973C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FBED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2AD166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E50D4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3E028B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B1AB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50EDA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D697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4857F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07FA9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715</w:t>
            </w:r>
          </w:p>
        </w:tc>
      </w:tr>
      <w:tr w:rsidR="00346E05" w14:paraId="785B49B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DD4A7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23D2D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00153D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/>
            <w:vAlign w:val="center"/>
            <w:hideMark/>
          </w:tcPr>
          <w:p w14:paraId="49E20C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FF2C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B64AC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49C3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08E97D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09350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E7276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3942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47AAB6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B2292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1070</w:t>
            </w:r>
          </w:p>
        </w:tc>
      </w:tr>
      <w:tr w:rsidR="00346E05" w14:paraId="78154BC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127A5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9129B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9D8C8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C9C08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06F6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B2592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B6178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45692B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BFAD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A5CD3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6367A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31792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A59F4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718</w:t>
            </w:r>
          </w:p>
        </w:tc>
      </w:tr>
      <w:tr w:rsidR="00346E05" w14:paraId="078EF7A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40940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1F2B6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74408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7FCB3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47EF6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-5.7</w:t>
            </w:r>
          </w:p>
        </w:tc>
        <w:tc>
          <w:tcPr>
            <w:tcW w:w="322" w:type="pct"/>
            <w:vMerge/>
            <w:vAlign w:val="center"/>
            <w:hideMark/>
          </w:tcPr>
          <w:p w14:paraId="45D058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4E291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62E1ED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6F25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30FE6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49C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FF8A9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18F0A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533</w:t>
            </w:r>
          </w:p>
        </w:tc>
      </w:tr>
      <w:tr w:rsidR="00346E05" w14:paraId="7F99694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2BE5F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5B3D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435915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94BD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-6.03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43558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-6.03</w:t>
            </w:r>
          </w:p>
        </w:tc>
        <w:tc>
          <w:tcPr>
            <w:tcW w:w="322" w:type="pct"/>
            <w:vMerge/>
            <w:vAlign w:val="center"/>
            <w:hideMark/>
          </w:tcPr>
          <w:p w14:paraId="2D977B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75D4C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413E85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6972E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0D9CC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9743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0BFB5C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50F86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154</w:t>
            </w:r>
          </w:p>
        </w:tc>
      </w:tr>
      <w:tr w:rsidR="00346E05" w14:paraId="2353181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B6848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AA94E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3C37DF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6918E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905FC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22" w:type="pct"/>
            <w:vMerge/>
            <w:vAlign w:val="center"/>
            <w:hideMark/>
          </w:tcPr>
          <w:p w14:paraId="55A723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FD92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2" w:type="pct"/>
            <w:vMerge/>
            <w:vAlign w:val="center"/>
            <w:hideMark/>
          </w:tcPr>
          <w:p w14:paraId="25F1A1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D0D9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38E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31444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8EFF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7DF0F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534</w:t>
            </w:r>
          </w:p>
        </w:tc>
      </w:tr>
      <w:tr w:rsidR="00346E05" w14:paraId="236EC5A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5CED9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7927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1EB98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63548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-5.68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51DA5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-5.68</w:t>
            </w:r>
          </w:p>
        </w:tc>
        <w:tc>
          <w:tcPr>
            <w:tcW w:w="322" w:type="pct"/>
            <w:vMerge/>
            <w:vAlign w:val="center"/>
            <w:hideMark/>
          </w:tcPr>
          <w:p w14:paraId="3D5C8B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5969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2" w:type="pct"/>
            <w:vMerge/>
            <w:vAlign w:val="center"/>
            <w:hideMark/>
          </w:tcPr>
          <w:p w14:paraId="5B29CF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AAB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A285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ED45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EA0B0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59FED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158</w:t>
            </w:r>
          </w:p>
        </w:tc>
      </w:tr>
      <w:tr w:rsidR="00346E05" w14:paraId="782644A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BA107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B190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060198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64364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7636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C191A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A2892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42" w:type="pct"/>
            <w:vMerge w:val="restart"/>
            <w:shd w:val="clear" w:color="auto" w:fill="auto"/>
            <w:vAlign w:val="center"/>
            <w:hideMark/>
          </w:tcPr>
          <w:p w14:paraId="218C59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053BC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77FE5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986E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CBAD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ACAFB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1085</w:t>
            </w:r>
          </w:p>
        </w:tc>
      </w:tr>
      <w:tr w:rsidR="00346E05" w14:paraId="23D8A4B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F24EA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3D5C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2B1EBD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5654A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DE6A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498E3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55C1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2" w:type="pct"/>
            <w:vMerge/>
            <w:vAlign w:val="center"/>
            <w:hideMark/>
          </w:tcPr>
          <w:p w14:paraId="5CE801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86AB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7801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EE144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31D76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C5F01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1072</w:t>
            </w:r>
          </w:p>
        </w:tc>
      </w:tr>
    </w:tbl>
    <w:p w14:paraId="0A7B680C" w14:textId="0D9E616F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135DE01E" w14:textId="23F50988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4888871F" w14:textId="5002B81C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3D0F13D6" w14:textId="0C418499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72B4CF84" w14:textId="0C2686D3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89DCD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CE8D3B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B0F814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CE0550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52B5A5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B34AEA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1D966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D200E4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1D1060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AE1DA0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576B01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54F136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A7A87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BF78FF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35BA8D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E680D79" w14:textId="77777777" w:rsidR="000C5FFA" w:rsidRDefault="000C5FFA">
      <w:pPr>
        <w:jc w:val="center"/>
        <w:rPr>
          <w:b/>
          <w:bCs/>
        </w:rPr>
      </w:pPr>
    </w:p>
    <w:p w14:paraId="78D9D9F5" w14:textId="77777777" w:rsidR="000C5FFA" w:rsidRDefault="000C5FFA"/>
    <w:p w14:paraId="588B87B6" w14:textId="77777777" w:rsidR="000C5FFA" w:rsidRDefault="000C5FFA"/>
    <w:p w14:paraId="7BE226C2" w14:textId="77777777" w:rsidR="000C5FFA" w:rsidRDefault="009D3323">
      <w:pPr>
        <w:pStyle w:val="Heading5"/>
      </w:pPr>
      <w:r>
        <w:rPr>
          <w:rFonts w:hint="eastAsia"/>
        </w:rPr>
        <w:lastRenderedPageBreak/>
        <w:t>7.1.3.2.2</w:t>
      </w:r>
      <w:r>
        <w:tab/>
      </w:r>
      <w:r>
        <w:rPr>
          <w:rFonts w:hint="eastAsia"/>
        </w:rPr>
        <w:t>non-coherent</w:t>
      </w:r>
    </w:p>
    <w:p w14:paraId="2DF5D1EB" w14:textId="0A9F7A18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Figure 7.1.3.2.2 - 1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679144C5" wp14:editId="42A68DEC">
            <wp:extent cx="8488045" cy="5363210"/>
            <wp:effectExtent l="0" t="0" r="8255" b="8890"/>
            <wp:docPr id="21192165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2FE8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289839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7.1.3.2.2 - 1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5"/>
        <w:gridCol w:w="1500"/>
        <w:gridCol w:w="1500"/>
        <w:gridCol w:w="903"/>
        <w:gridCol w:w="774"/>
        <w:gridCol w:w="811"/>
        <w:gridCol w:w="846"/>
        <w:gridCol w:w="863"/>
        <w:gridCol w:w="1184"/>
        <w:gridCol w:w="1051"/>
        <w:gridCol w:w="1184"/>
        <w:gridCol w:w="1211"/>
        <w:gridCol w:w="1349"/>
      </w:tblGrid>
      <w:tr w:rsidR="00346E05" w14:paraId="282A575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2C648A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2a, non-coherent</w:t>
            </w:r>
          </w:p>
        </w:tc>
      </w:tr>
      <w:tr w:rsidR="00346E05" w14:paraId="54E31A13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7B6460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7B617A16" w14:textId="77777777" w:rsidTr="00346E05">
        <w:trPr>
          <w:trHeight w:val="280"/>
        </w:trPr>
        <w:tc>
          <w:tcPr>
            <w:tcW w:w="407" w:type="pct"/>
            <w:shd w:val="clear" w:color="D9E1F2" w:fill="D9E1F2"/>
            <w:noWrap/>
            <w:vAlign w:val="center"/>
            <w:hideMark/>
          </w:tcPr>
          <w:p w14:paraId="276C375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7D933E9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4D640F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A8615A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4FA433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4" w:type="pct"/>
            <w:shd w:val="clear" w:color="D9E1F2" w:fill="D9E1F2"/>
            <w:noWrap/>
            <w:vAlign w:val="center"/>
            <w:hideMark/>
          </w:tcPr>
          <w:p w14:paraId="0FF0BB9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159755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7FF62F4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28110B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4C69EB8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67C9D3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5A8094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1" w:type="pct"/>
            <w:shd w:val="clear" w:color="D9E1F2" w:fill="D9E1F2"/>
            <w:noWrap/>
            <w:vAlign w:val="center"/>
            <w:hideMark/>
          </w:tcPr>
          <w:p w14:paraId="5A79529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1AD18B6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659590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C36E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703E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E1C00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33A33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ACA6A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26CC3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1A14B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3CF8D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C8069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4A69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2AB2E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2EFD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409</w:t>
            </w:r>
          </w:p>
        </w:tc>
      </w:tr>
      <w:tr w:rsidR="00346E05" w14:paraId="7C9143C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99AF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AF149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990A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27FE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8517C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924C4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2813C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2F418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5963FE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C1F52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A7D9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42BA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D074F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413</w:t>
            </w:r>
          </w:p>
        </w:tc>
      </w:tr>
      <w:tr w:rsidR="00346E05" w14:paraId="26AFB69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BE23A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FC80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1E145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2822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B4B7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304" w:type="pct"/>
            <w:vMerge/>
            <w:vAlign w:val="center"/>
            <w:hideMark/>
          </w:tcPr>
          <w:p w14:paraId="2FE6D8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61F01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2E7677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1CC28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038D5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69A7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3455A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6A017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281</w:t>
            </w:r>
          </w:p>
        </w:tc>
      </w:tr>
      <w:tr w:rsidR="00346E05" w14:paraId="24CB1F2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DFBD0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6E90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CA6F7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66E8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F15A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019E4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5872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82E23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D0254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D69E8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3042D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25248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9BB62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284</w:t>
            </w:r>
          </w:p>
        </w:tc>
      </w:tr>
      <w:tr w:rsidR="00346E05" w14:paraId="2544188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7707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6AFF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07D1FA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D7D46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16C6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4" w:type="pct"/>
            <w:vMerge/>
            <w:vAlign w:val="center"/>
            <w:hideMark/>
          </w:tcPr>
          <w:p w14:paraId="06D710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3A6BB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E7D69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4528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24313C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ECE8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E9409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367C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317</w:t>
            </w:r>
          </w:p>
        </w:tc>
      </w:tr>
      <w:tr w:rsidR="00346E05" w14:paraId="4688FEB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06E1B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2F83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8D33D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DB01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EDE38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E1C11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DFAD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0FEF8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09627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B7893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C668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5A125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21DA6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320</w:t>
            </w:r>
          </w:p>
        </w:tc>
      </w:tr>
      <w:tr w:rsidR="00346E05" w14:paraId="09CF719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0A1D0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C71F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/>
            <w:vAlign w:val="center"/>
            <w:hideMark/>
          </w:tcPr>
          <w:p w14:paraId="33FD1E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8A52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59770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4" w:type="pct"/>
            <w:vMerge/>
            <w:vAlign w:val="center"/>
            <w:hideMark/>
          </w:tcPr>
          <w:p w14:paraId="3DB6F8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F66B4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2F8E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89CC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2826D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0A6F4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1170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81933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245</w:t>
            </w:r>
          </w:p>
        </w:tc>
      </w:tr>
      <w:tr w:rsidR="00346E05" w14:paraId="75BAD0E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645A4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B7D8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FEDB0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8EBE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B3D39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6C6FD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F3A5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02E1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27595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3F8AA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C153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49D2D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E4EF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248</w:t>
            </w:r>
          </w:p>
        </w:tc>
      </w:tr>
      <w:tr w:rsidR="00346E05" w14:paraId="77DF3AC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AEDDE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28EFB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325EB4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62E22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F32E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6.3</w:t>
            </w:r>
          </w:p>
        </w:tc>
        <w:tc>
          <w:tcPr>
            <w:tcW w:w="304" w:type="pct"/>
            <w:vMerge/>
            <w:vAlign w:val="center"/>
            <w:hideMark/>
          </w:tcPr>
          <w:p w14:paraId="263A0E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268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AB769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95C0D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4B8729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B52F5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A1D8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3FEFA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263</w:t>
            </w:r>
          </w:p>
        </w:tc>
      </w:tr>
      <w:tr w:rsidR="00346E05" w14:paraId="51AA32A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9DDF3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C5EE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5C25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17A0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7ECC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C6E9F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AF05D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22DC3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0B911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D6B3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A51F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AB4E8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9501E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266</w:t>
            </w:r>
          </w:p>
        </w:tc>
      </w:tr>
      <w:tr w:rsidR="00346E05" w14:paraId="2120AAB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966DC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2A04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48F29C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6578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5D427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4" w:type="pct"/>
            <w:vMerge/>
            <w:vAlign w:val="center"/>
            <w:hideMark/>
          </w:tcPr>
          <w:p w14:paraId="26FBFD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2660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73F34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ECC11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65C04B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11E5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2998B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79383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299</w:t>
            </w:r>
          </w:p>
        </w:tc>
      </w:tr>
      <w:tr w:rsidR="00346E05" w14:paraId="48C5522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D41F9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0CDD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89B8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5876D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6F84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C43E1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322AD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4650B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38122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1F74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133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7E9B1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B5D63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302</w:t>
            </w:r>
          </w:p>
        </w:tc>
      </w:tr>
      <w:tr w:rsidR="00346E05" w14:paraId="1A92176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4EDF4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7BDDA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985DD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7EBC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20C6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13.19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06070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ED69C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A2DDA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1595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231913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410FE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AFD06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7F69A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761</w:t>
            </w:r>
          </w:p>
        </w:tc>
      </w:tr>
      <w:tr w:rsidR="00346E05" w14:paraId="5FF8FA6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198FB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4E5D3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F9A6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763FB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BE6D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6DB6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0D7D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58429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3CE1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AE20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F2E2B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9540A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81385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745</w:t>
            </w:r>
          </w:p>
        </w:tc>
      </w:tr>
      <w:tr w:rsidR="00346E05" w14:paraId="699D140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DAA0C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B897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9974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51357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22013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4" w:type="pct"/>
            <w:vMerge/>
            <w:vAlign w:val="center"/>
            <w:hideMark/>
          </w:tcPr>
          <w:p w14:paraId="63992C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65AA4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E564B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F9816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AE67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CBFE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DF856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201A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116</w:t>
            </w:r>
          </w:p>
        </w:tc>
      </w:tr>
      <w:tr w:rsidR="00346E05" w14:paraId="42C1B84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A16EC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8253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DABC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876FD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E58A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BF5AD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1DBC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EDE19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9903B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4CD3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76355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8D5A0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67DCA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128</w:t>
            </w:r>
          </w:p>
        </w:tc>
      </w:tr>
      <w:tr w:rsidR="00346E05" w14:paraId="02F0F5F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CC646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9B6C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EA8EC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1768B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BC5D5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4" w:type="pct"/>
            <w:vMerge/>
            <w:vAlign w:val="center"/>
            <w:hideMark/>
          </w:tcPr>
          <w:p w14:paraId="6FA6EF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2C17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07E8E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22C65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C421D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F6296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4369D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32EE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903</w:t>
            </w:r>
          </w:p>
        </w:tc>
      </w:tr>
      <w:tr w:rsidR="00346E05" w14:paraId="5E1E363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1187A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1945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B95BC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A7BCD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A8084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F6807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150033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3C431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AA10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F410A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D3072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69B34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3512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212</w:t>
            </w:r>
          </w:p>
        </w:tc>
      </w:tr>
      <w:tr w:rsidR="00346E05" w14:paraId="02DBE91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1267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2891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612A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A705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974D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B80C0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556B0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9B5D0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10E6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66EA4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DAECB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45C654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4A0AB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399</w:t>
            </w:r>
          </w:p>
        </w:tc>
      </w:tr>
      <w:tr w:rsidR="00346E05" w14:paraId="4C8807D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98A79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05532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7543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B6C9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F646A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A4F3E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D2A14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4264F3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D669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D9C0F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19F3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99C31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8186F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393</w:t>
            </w:r>
          </w:p>
        </w:tc>
      </w:tr>
      <w:tr w:rsidR="00346E05" w14:paraId="18246D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9A190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2EB7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9365D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A00A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7BE4F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04" w:type="pct"/>
            <w:vMerge/>
            <w:vAlign w:val="center"/>
            <w:hideMark/>
          </w:tcPr>
          <w:p w14:paraId="2B0253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350A2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766ED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A2C0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8BB43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631750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0678C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F7FE2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582</w:t>
            </w:r>
          </w:p>
        </w:tc>
      </w:tr>
      <w:tr w:rsidR="00346E05" w14:paraId="588C0F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8706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F04D7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7D772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58CC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BB1A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0E669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264D4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13AEE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E816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2EB5DE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18BA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9C76B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27B20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574</w:t>
            </w:r>
          </w:p>
        </w:tc>
      </w:tr>
      <w:tr w:rsidR="00346E05" w14:paraId="464ECF7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03375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12BE3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BE0C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4EBA6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F4EB2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192ED1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41C39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9E0DC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756C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DBF5E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18DDA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19F775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57576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216</w:t>
            </w:r>
          </w:p>
        </w:tc>
      </w:tr>
      <w:tr w:rsidR="00346E05" w14:paraId="527B4B0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8798A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9C815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BDFA0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D2119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9D555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84877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0F2AC7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73DFD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3D53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BB61C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73BC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707C7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784E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568,570</w:t>
            </w:r>
          </w:p>
        </w:tc>
      </w:tr>
      <w:tr w:rsidR="00346E05" w14:paraId="5174D11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EFB17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BD90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5F4B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2E675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E349B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4" w:type="pct"/>
            <w:vMerge/>
            <w:vAlign w:val="center"/>
            <w:hideMark/>
          </w:tcPr>
          <w:p w14:paraId="4340B4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45AC1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8C64A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145E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68AD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C5A7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5C5DF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16EC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208</w:t>
            </w:r>
          </w:p>
        </w:tc>
      </w:tr>
      <w:tr w:rsidR="00346E05" w14:paraId="42BA1A0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9864E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77A0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85004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0C1C2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5968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4" w:type="pct"/>
            <w:vMerge/>
            <w:vAlign w:val="center"/>
            <w:hideMark/>
          </w:tcPr>
          <w:p w14:paraId="14FA90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B7573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3D91C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B17B1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6F945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3E406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E65F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DA9C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767</w:t>
            </w:r>
          </w:p>
        </w:tc>
      </w:tr>
      <w:tr w:rsidR="00346E05" w14:paraId="346C91C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8845A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89D2E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1D8D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5DC17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6ECF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26F4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E87ED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FBD5D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EB7E6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0131D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862CF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CC6E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AC4A1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773</w:t>
            </w:r>
          </w:p>
        </w:tc>
      </w:tr>
      <w:tr w:rsidR="00346E05" w14:paraId="675D3FC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420C5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4C3D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FE199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D3FA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11.45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B331B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14.45</w:t>
            </w:r>
          </w:p>
        </w:tc>
        <w:tc>
          <w:tcPr>
            <w:tcW w:w="304" w:type="pct"/>
            <w:vMerge/>
            <w:vAlign w:val="center"/>
            <w:hideMark/>
          </w:tcPr>
          <w:p w14:paraId="12AA19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2A80C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3F30C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3E3040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35FA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626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5C3BB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EB20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747</w:t>
            </w:r>
          </w:p>
        </w:tc>
      </w:tr>
      <w:tr w:rsidR="00346E05" w14:paraId="204D1A7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F64CC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0613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17CD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1240D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F1B44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421CC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F9E43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59FB0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3CAE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052D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B2A3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A2699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5D2BA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763</w:t>
            </w:r>
          </w:p>
        </w:tc>
      </w:tr>
      <w:tr w:rsidR="00346E05" w14:paraId="2538FBA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FDC2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1D0A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72930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23215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7F84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18.5</w:t>
            </w:r>
          </w:p>
        </w:tc>
        <w:tc>
          <w:tcPr>
            <w:tcW w:w="304" w:type="pct"/>
            <w:vMerge/>
            <w:vAlign w:val="center"/>
            <w:hideMark/>
          </w:tcPr>
          <w:p w14:paraId="550E02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5716F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BDD1B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682F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33E26E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C831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B1E17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7EBD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883</w:t>
            </w:r>
          </w:p>
        </w:tc>
      </w:tr>
      <w:tr w:rsidR="00346E05" w14:paraId="6F60620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61BA8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0B38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86DD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3E5F5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1A21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0D74E5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A366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F9CD8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F2AD1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B64F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04ED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91E5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B1CEA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879</w:t>
            </w:r>
          </w:p>
        </w:tc>
      </w:tr>
      <w:tr w:rsidR="00346E05" w14:paraId="411F7F5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9D38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D889D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6D16F2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670E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0A1B3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04" w:type="pct"/>
            <w:vMerge/>
            <w:vAlign w:val="center"/>
            <w:hideMark/>
          </w:tcPr>
          <w:p w14:paraId="76732D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9BCD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317A0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859F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D4218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A183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E3C3B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7D3BD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867</w:t>
            </w:r>
          </w:p>
        </w:tc>
      </w:tr>
      <w:tr w:rsidR="00346E05" w14:paraId="459C268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06423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B23C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D3DF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3755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0D898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07151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428C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2241D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E8FC8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D117B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B1EB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AF7E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8D02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871</w:t>
            </w:r>
          </w:p>
        </w:tc>
      </w:tr>
      <w:tr w:rsidR="00346E05" w14:paraId="49F535D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27E8A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A421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/>
            <w:vAlign w:val="center"/>
            <w:hideMark/>
          </w:tcPr>
          <w:p w14:paraId="02A9EE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C366B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D8CC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15.8</w:t>
            </w:r>
          </w:p>
        </w:tc>
        <w:tc>
          <w:tcPr>
            <w:tcW w:w="304" w:type="pct"/>
            <w:vMerge/>
            <w:vAlign w:val="center"/>
            <w:hideMark/>
          </w:tcPr>
          <w:p w14:paraId="3E173B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4213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2DEA80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8567C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48E5DD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62EE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F6848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C3D5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851</w:t>
            </w:r>
          </w:p>
        </w:tc>
      </w:tr>
      <w:tr w:rsidR="00346E05" w14:paraId="5168191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F1F0D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6676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E461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2805F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DF91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8DAC2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598A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52803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165F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5111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0F15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EC115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05ED6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855</w:t>
            </w:r>
          </w:p>
        </w:tc>
      </w:tr>
      <w:tr w:rsidR="00346E05" w14:paraId="6DA9825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1975C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6CF02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EAD46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88020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6704A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CEDC3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/>
            <w:vAlign w:val="center"/>
            <w:hideMark/>
          </w:tcPr>
          <w:p w14:paraId="38780B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04CD7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FBD0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2D68B3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4B076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0B5B9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68880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326</w:t>
            </w:r>
          </w:p>
        </w:tc>
      </w:tr>
      <w:tr w:rsidR="00346E05" w14:paraId="6B1C90A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AF9BD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F495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70BE8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EED86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93FCB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F7D1E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F7A6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20BF4A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A445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6A1A7C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2E80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168E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07106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665</w:t>
            </w:r>
          </w:p>
        </w:tc>
      </w:tr>
      <w:tr w:rsidR="00346E05" w14:paraId="36F2227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1E6F4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452A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862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16A5A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2D03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1DE45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2326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A79BF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BA585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F371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1583C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11EE4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337A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695</w:t>
            </w:r>
          </w:p>
        </w:tc>
      </w:tr>
      <w:tr w:rsidR="00346E05" w14:paraId="1EA6D3C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220C0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78E7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2447E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B1BA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552DA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4" w:type="pct"/>
            <w:vMerge/>
            <w:vAlign w:val="center"/>
            <w:hideMark/>
          </w:tcPr>
          <w:p w14:paraId="669B43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D6E42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A06EB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93CC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F066E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CBDA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B87AB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CCB7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617</w:t>
            </w:r>
          </w:p>
        </w:tc>
      </w:tr>
      <w:tr w:rsidR="00346E05" w14:paraId="10D2B8A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1165B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B55C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BC34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31C7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0C9D7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304" w:type="pct"/>
            <w:vMerge/>
            <w:vAlign w:val="center"/>
            <w:hideMark/>
          </w:tcPr>
          <w:p w14:paraId="3A635B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0B3F6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3040A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D0468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28F2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F689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B0D3D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5FCDD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589</w:t>
            </w:r>
          </w:p>
        </w:tc>
      </w:tr>
      <w:tr w:rsidR="00346E05" w14:paraId="22D6E5FC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F03C7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F8F1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6508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1F892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0D8A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1A7A4C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DDF2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9BDA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F12A6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8281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B9BD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69995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0062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597</w:t>
            </w:r>
          </w:p>
        </w:tc>
      </w:tr>
      <w:tr w:rsidR="00346E05" w14:paraId="74EB245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941CB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2A42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47F7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FF8B3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317AA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4" w:type="pct"/>
            <w:vMerge/>
            <w:vAlign w:val="center"/>
            <w:hideMark/>
          </w:tcPr>
          <w:p w14:paraId="0DF4CC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4B1A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7332FD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31FC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6AB9F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242C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/>
            <w:vAlign w:val="center"/>
            <w:hideMark/>
          </w:tcPr>
          <w:p w14:paraId="23CC3B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01B0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619</w:t>
            </w:r>
          </w:p>
        </w:tc>
      </w:tr>
      <w:tr w:rsidR="00346E05" w14:paraId="739163F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BDEFD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4ABDE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071F1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E3AAF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6A0C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6B7C9A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630E8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548F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0207D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297F9F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1571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1A92F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29044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332</w:t>
            </w:r>
          </w:p>
        </w:tc>
      </w:tr>
      <w:tr w:rsidR="00346E05" w14:paraId="312AA943" w14:textId="77777777" w:rsidTr="00346E05">
        <w:trPr>
          <w:trHeight w:val="280"/>
        </w:trPr>
        <w:tc>
          <w:tcPr>
            <w:tcW w:w="407" w:type="pct"/>
            <w:vMerge w:val="restart"/>
            <w:shd w:val="clear" w:color="auto" w:fill="auto"/>
            <w:vAlign w:val="center"/>
            <w:hideMark/>
          </w:tcPr>
          <w:p w14:paraId="2BB623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57FAB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DE5F2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9A193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69E79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89998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577CDC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1AEE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2F12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8EB6B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844D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0981D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6B5A2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827</w:t>
            </w:r>
          </w:p>
        </w:tc>
      </w:tr>
      <w:tr w:rsidR="00346E05" w14:paraId="14F3831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CAC2A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3DFF0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208D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8CF85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52F3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549CF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9C4E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72D3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E2C99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06EC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4B548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9B601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6772C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835</w:t>
            </w:r>
          </w:p>
        </w:tc>
      </w:tr>
      <w:tr w:rsidR="00346E05" w14:paraId="24F36B0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CF9F4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C240F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/>
            <w:vAlign w:val="center"/>
            <w:hideMark/>
          </w:tcPr>
          <w:p w14:paraId="0E6760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EE94F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78B13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304" w:type="pct"/>
            <w:vMerge/>
            <w:vAlign w:val="center"/>
            <w:hideMark/>
          </w:tcPr>
          <w:p w14:paraId="3D6E2A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6514B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7C7B9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138F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76ED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691ED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5A73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413C1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826</w:t>
            </w:r>
          </w:p>
        </w:tc>
      </w:tr>
      <w:tr w:rsidR="00346E05" w14:paraId="3D7EBF1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95D94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603C7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A094A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18A30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D8279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17D6D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3DA49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83078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67D0A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0088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7726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F1F6C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38FC4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834</w:t>
            </w:r>
          </w:p>
        </w:tc>
      </w:tr>
      <w:tr w:rsidR="00346E05" w14:paraId="6D22A8BE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2750F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DB96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30BC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B677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102FE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5AE866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20BEBA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00C2D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E3B74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E1DE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91002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635D1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9BB2F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408</w:t>
            </w:r>
          </w:p>
        </w:tc>
      </w:tr>
      <w:tr w:rsidR="00346E05" w14:paraId="313D560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5B067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7AAC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C38E0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17CF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58287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B8A93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E4CC1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61A173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09CD7B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AF51C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84893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34B57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C6D1E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416</w:t>
            </w:r>
          </w:p>
        </w:tc>
      </w:tr>
      <w:tr w:rsidR="00346E05" w14:paraId="00F4202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91A9D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D0C44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AB83F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96B88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D5B97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4" w:type="pct"/>
            <w:vMerge/>
            <w:vAlign w:val="center"/>
            <w:hideMark/>
          </w:tcPr>
          <w:p w14:paraId="4DD0E8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2842E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040447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33758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3DD6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69B2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A0247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46BA7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272</w:t>
            </w:r>
          </w:p>
        </w:tc>
      </w:tr>
      <w:tr w:rsidR="00346E05" w14:paraId="1363801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08117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37F06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2A80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8884F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06B53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20750D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856E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2AE171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5D570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43D6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D88FA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AF8AF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17292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275</w:t>
            </w:r>
          </w:p>
        </w:tc>
      </w:tr>
      <w:tr w:rsidR="00346E05" w14:paraId="35BD0B4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B35F6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4542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C1552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8FFCB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-0.62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2B8D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79E537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98D08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27B9D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64F7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B6EB1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9AD9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FA36B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B58B8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825</w:t>
            </w:r>
          </w:p>
        </w:tc>
      </w:tr>
      <w:tr w:rsidR="00346E05" w14:paraId="04F3FF4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066DF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5A319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133F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674B7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69E42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05C14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77FE0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FD10D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2116C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618918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3872A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372BB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39061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832</w:t>
            </w:r>
          </w:p>
        </w:tc>
      </w:tr>
      <w:tr w:rsidR="00346E05" w14:paraId="6CA83F4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F9546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CC037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0E12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7F1F5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85ED1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89E61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1786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4800D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9980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D873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DBA3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15146B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B6B40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308</w:t>
            </w:r>
          </w:p>
        </w:tc>
      </w:tr>
      <w:tr w:rsidR="00346E05" w14:paraId="3FB2A23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D90C1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55CB1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00ADA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74C4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9B429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9851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689F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65C67E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AECA2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284A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BB5E0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B7756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C4720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311</w:t>
            </w:r>
          </w:p>
        </w:tc>
      </w:tr>
      <w:tr w:rsidR="00346E05" w14:paraId="4AD62AC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30655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5014B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DB459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AE0C1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769B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04" w:type="pct"/>
            <w:vMerge/>
            <w:vAlign w:val="center"/>
            <w:hideMark/>
          </w:tcPr>
          <w:p w14:paraId="4046BD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D2BC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53A03E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8BE2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27DA6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5B71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42953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82F3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254</w:t>
            </w:r>
          </w:p>
        </w:tc>
      </w:tr>
      <w:tr w:rsidR="00346E05" w14:paraId="09FCCF0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5345B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4B962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70203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344BB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EDAB9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80787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3DF4C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87375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06E2B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84BC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38CF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68344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4F22E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257</w:t>
            </w:r>
          </w:p>
        </w:tc>
      </w:tr>
      <w:tr w:rsidR="00346E05" w14:paraId="7998B73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2A02A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8DFE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5" w:type="pct"/>
            <w:vMerge/>
            <w:vAlign w:val="center"/>
            <w:hideMark/>
          </w:tcPr>
          <w:p w14:paraId="0372F2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BC18D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B69C9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304" w:type="pct"/>
            <w:vMerge/>
            <w:vAlign w:val="center"/>
            <w:hideMark/>
          </w:tcPr>
          <w:p w14:paraId="245351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B71B5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45C97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39F8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5DED3E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18178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F004A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30A0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290</w:t>
            </w:r>
          </w:p>
        </w:tc>
      </w:tr>
      <w:tr w:rsidR="00346E05" w14:paraId="31CF5DD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2B8E2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DF43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53EB2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15836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0415F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6EA12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E22E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C0DB6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52A25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FAAD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7E7A5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CCE36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E0E9D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293</w:t>
            </w:r>
          </w:p>
        </w:tc>
      </w:tr>
      <w:tr w:rsidR="00346E05" w14:paraId="34E036A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B5072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851E1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8428F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817D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AD1F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1.99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28F72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2C5A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49247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C5EE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066DA1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6D953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5A22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F5C0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744</w:t>
            </w:r>
          </w:p>
        </w:tc>
      </w:tr>
      <w:tr w:rsidR="00346E05" w14:paraId="5B5D65B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89D59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9052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A700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FC361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57458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B7E01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BFC97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44A73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3D47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4DB59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062C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D55F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DBC49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752</w:t>
            </w:r>
          </w:p>
        </w:tc>
      </w:tr>
      <w:tr w:rsidR="00346E05" w14:paraId="6044FA3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9149E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1C55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505BF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89F55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39B7C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04" w:type="pct"/>
            <w:vMerge/>
            <w:vAlign w:val="center"/>
            <w:hideMark/>
          </w:tcPr>
          <w:p w14:paraId="0EFE43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7C68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EC078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8D2BD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AEF2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9661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D380C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A3437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902</w:t>
            </w:r>
          </w:p>
        </w:tc>
      </w:tr>
      <w:tr w:rsidR="00346E05" w14:paraId="0213DCB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13FD4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8C6B3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9ED49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F3992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EC5EC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2A2128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50B91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7E2A6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D1C2D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FB8C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95271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ACE4D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77798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213</w:t>
            </w:r>
          </w:p>
        </w:tc>
      </w:tr>
      <w:tr w:rsidR="00346E05" w14:paraId="4E5F4D4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F0731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F727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1AF7B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310C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B7BF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0C3C05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AE96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45C5B6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F992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D73FA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57021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9BAC1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C9A16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923</w:t>
            </w:r>
          </w:p>
        </w:tc>
      </w:tr>
      <w:tr w:rsidR="00346E05" w14:paraId="29A18A4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92375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4D73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4737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3B03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0800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020238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43AB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10599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ECE0A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170DF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3F6E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66E48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FDE99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398</w:t>
            </w:r>
          </w:p>
        </w:tc>
      </w:tr>
      <w:tr w:rsidR="00346E05" w14:paraId="54A7091D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54336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E9017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D18C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A15E2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49408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E297D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8BE46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2" w:type="pct"/>
            <w:vMerge/>
            <w:vAlign w:val="center"/>
            <w:hideMark/>
          </w:tcPr>
          <w:p w14:paraId="169D86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31F9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2BDC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B371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418EE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B8411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392</w:t>
            </w:r>
          </w:p>
        </w:tc>
      </w:tr>
      <w:tr w:rsidR="00346E05" w14:paraId="3F8AF34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71593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CD1E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2318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E5DAC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ABFA5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304" w:type="pct"/>
            <w:vMerge/>
            <w:vAlign w:val="center"/>
            <w:hideMark/>
          </w:tcPr>
          <w:p w14:paraId="7530F8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2C9A7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D236E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5767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B3643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/>
            <w:vAlign w:val="center"/>
            <w:hideMark/>
          </w:tcPr>
          <w:p w14:paraId="0BD49E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6BFBB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4947C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562</w:t>
            </w:r>
          </w:p>
        </w:tc>
      </w:tr>
      <w:tr w:rsidR="00346E05" w14:paraId="74D8C57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0A506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0680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27495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DA41A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BA763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6F8E0B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5F34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A698B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E0AA6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19A2B4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EBB7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DC45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F52C1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554</w:t>
            </w:r>
          </w:p>
        </w:tc>
      </w:tr>
      <w:tr w:rsidR="00346E05" w14:paraId="250AA01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B1B84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9AC68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2F29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A491F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1.65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24EC1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1.65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725B47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2C826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43848E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F6798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44BB5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7AA6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3747E4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0E20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926</w:t>
            </w:r>
          </w:p>
        </w:tc>
      </w:tr>
      <w:tr w:rsidR="00346E05" w14:paraId="32E0C46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3AB88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6AE54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E171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D9E1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0A84B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3377E5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99EE4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7FB112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2B89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C3D7E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E3524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27C939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DBE26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217</w:t>
            </w:r>
          </w:p>
        </w:tc>
      </w:tr>
      <w:tr w:rsidR="00346E05" w14:paraId="7DA945EA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3DB6F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55F6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0D257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7738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8D202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BB3D2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C9147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73E1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AADB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9C20F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CDBD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3E96E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D3ECF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550</w:t>
            </w:r>
          </w:p>
        </w:tc>
      </w:tr>
      <w:tr w:rsidR="00346E05" w14:paraId="58976CE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1EC2B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5653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BB8F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6EB4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6036F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CC828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5D418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4CDEF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B6532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5155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F3755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8E030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BAFF6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548</w:t>
            </w:r>
          </w:p>
        </w:tc>
      </w:tr>
      <w:tr w:rsidR="00346E05" w14:paraId="39FB1C2B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43A49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B0FE9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C7EE0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A7362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78EF5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4" w:type="pct"/>
            <w:vMerge/>
            <w:vAlign w:val="center"/>
            <w:hideMark/>
          </w:tcPr>
          <w:p w14:paraId="325E75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C469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61E59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4E9E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B5D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EABBF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E3D4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857C3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209</w:t>
            </w:r>
          </w:p>
        </w:tc>
      </w:tr>
      <w:tr w:rsidR="00346E05" w14:paraId="16F5F32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17460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9F83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84A6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EFD2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5CC4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4" w:type="pct"/>
            <w:vMerge/>
            <w:vAlign w:val="center"/>
            <w:hideMark/>
          </w:tcPr>
          <w:p w14:paraId="35FAC3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0257A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8D5ED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0ED6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E3E97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3FC3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3339E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E57BC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766</w:t>
            </w:r>
          </w:p>
        </w:tc>
      </w:tr>
      <w:tr w:rsidR="00346E05" w14:paraId="1123DD2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47E23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18EA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EC69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A9EA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D9C75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66668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1BF67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6FCC7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A722F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98277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27D6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67A2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D6CA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772</w:t>
            </w:r>
          </w:p>
        </w:tc>
      </w:tr>
      <w:tr w:rsidR="00346E05" w14:paraId="1B19D41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27E717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772D6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B9DA7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A3C4A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1.45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5F887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4.22</w:t>
            </w:r>
          </w:p>
        </w:tc>
        <w:tc>
          <w:tcPr>
            <w:tcW w:w="304" w:type="pct"/>
            <w:vMerge/>
            <w:vAlign w:val="center"/>
            <w:hideMark/>
          </w:tcPr>
          <w:p w14:paraId="0A764A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70C55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F47EC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754277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1E6EF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37B32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3F3B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E93E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746</w:t>
            </w:r>
          </w:p>
        </w:tc>
      </w:tr>
      <w:tr w:rsidR="00346E05" w14:paraId="24094871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8EA96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A95E6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C397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1A31A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3756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5B0D8B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1B60D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03E2F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CA86A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4076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8CC1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1F4D7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8F682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754</w:t>
            </w:r>
          </w:p>
        </w:tc>
      </w:tr>
      <w:tr w:rsidR="00346E05" w14:paraId="73B3676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32CCD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8C9EA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5251F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46EF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86041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04" w:type="pct"/>
            <w:vMerge/>
            <w:vAlign w:val="center"/>
            <w:hideMark/>
          </w:tcPr>
          <w:p w14:paraId="1FB200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AD164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E1A0E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8AA16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6020494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A81F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9D520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4046B5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882</w:t>
            </w:r>
          </w:p>
        </w:tc>
      </w:tr>
      <w:tr w:rsidR="00346E05" w14:paraId="37F8BD39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4940E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EEEC4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FF05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A90E2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35D75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337D61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0DEE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D95C8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438F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8E5C1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13B34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753C6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3E374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878</w:t>
            </w:r>
          </w:p>
        </w:tc>
      </w:tr>
      <w:tr w:rsidR="00346E05" w14:paraId="3BE91867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5C7FF7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362C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1D4F74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C38E2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564F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4" w:type="pct"/>
            <w:vMerge/>
            <w:vAlign w:val="center"/>
            <w:hideMark/>
          </w:tcPr>
          <w:p w14:paraId="732CE7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C0EC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04698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5FD1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39FF7D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9866E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447E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FB91F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866</w:t>
            </w:r>
          </w:p>
        </w:tc>
      </w:tr>
      <w:tr w:rsidR="00346E05" w14:paraId="0419AA5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85A09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133E4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C001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0318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D65E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6E76F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B670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D073D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9C04E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817A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42F4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6AE90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1ED9F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870</w:t>
            </w:r>
          </w:p>
        </w:tc>
      </w:tr>
      <w:tr w:rsidR="00346E05" w14:paraId="2EEAF9B4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7A783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600D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E330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9D9D5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D91B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4" w:type="pct"/>
            <w:vMerge/>
            <w:vAlign w:val="center"/>
            <w:hideMark/>
          </w:tcPr>
          <w:p w14:paraId="77F85B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EDFA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7D9D1D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8A64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4B32ED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D382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C4BAE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E80D1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134</w:t>
            </w:r>
          </w:p>
        </w:tc>
      </w:tr>
      <w:tr w:rsidR="00346E05" w14:paraId="41C5F50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77A29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A2C5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383E2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5988A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80653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45CE75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C7E97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3F86E7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578CA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5FE18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00370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FE63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049FE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146</w:t>
            </w:r>
          </w:p>
        </w:tc>
      </w:tr>
      <w:tr w:rsidR="00346E05" w14:paraId="4F2FDBD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25533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9B60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677EA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172FB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31582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04" w:type="pct"/>
            <w:vMerge/>
            <w:vAlign w:val="center"/>
            <w:hideMark/>
          </w:tcPr>
          <w:p w14:paraId="2B4405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972F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21FE4E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0A1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7D02E9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B54A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E703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57F49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850</w:t>
            </w:r>
          </w:p>
        </w:tc>
      </w:tr>
      <w:tr w:rsidR="00346E05" w14:paraId="5964F67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A10D4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AB16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9A87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B5646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7CF61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9E8B2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25B8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53102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43A90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5BC71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6A09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403EC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594D2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854</w:t>
            </w:r>
          </w:p>
        </w:tc>
      </w:tr>
      <w:tr w:rsidR="00346E05" w14:paraId="019810C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14F5B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C6A30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C921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F19CB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3.82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A402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3.82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3DFCDE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8E6CC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9417F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0CD17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7713ED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28355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36D2D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E731F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914</w:t>
            </w:r>
          </w:p>
        </w:tc>
      </w:tr>
      <w:tr w:rsidR="00346E05" w14:paraId="3AEA5CB2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1C989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B9B85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45" w:type="pct"/>
            <w:vMerge/>
            <w:vAlign w:val="center"/>
            <w:hideMark/>
          </w:tcPr>
          <w:p w14:paraId="486BB2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6B06C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3.85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936DC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3.85</w:t>
            </w:r>
          </w:p>
        </w:tc>
        <w:tc>
          <w:tcPr>
            <w:tcW w:w="304" w:type="pct"/>
            <w:vMerge/>
            <w:vAlign w:val="center"/>
            <w:hideMark/>
          </w:tcPr>
          <w:p w14:paraId="68C63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643B9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F32FB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DE48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6799E0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5651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B8D8C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052FE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917</w:t>
            </w:r>
          </w:p>
        </w:tc>
      </w:tr>
      <w:tr w:rsidR="00346E05" w14:paraId="70EDE800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BF2F6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2DDCA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19DDF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9B6A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54841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500443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EA80E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vMerge/>
            <w:vAlign w:val="center"/>
            <w:hideMark/>
          </w:tcPr>
          <w:p w14:paraId="2043A7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E7001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09F445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B1897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967C4D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CF7FE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329</w:t>
            </w:r>
          </w:p>
        </w:tc>
      </w:tr>
      <w:tr w:rsidR="00346E05" w14:paraId="5FB07BB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1EA34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E706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A03C4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95F2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8646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4.71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465779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4E47D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6CA7D2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D40AF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359AF2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451A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A2296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5C05A5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920</w:t>
            </w:r>
          </w:p>
        </w:tc>
      </w:tr>
      <w:tr w:rsidR="00346E05" w14:paraId="59840615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086ED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36469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E222A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FD762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4E422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8.26</w:t>
            </w:r>
          </w:p>
        </w:tc>
        <w:tc>
          <w:tcPr>
            <w:tcW w:w="304" w:type="pct"/>
            <w:vMerge w:val="restart"/>
            <w:shd w:val="clear" w:color="auto" w:fill="auto"/>
            <w:vAlign w:val="center"/>
            <w:hideMark/>
          </w:tcPr>
          <w:p w14:paraId="1F0BAD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1DFC0E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9B668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DA44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33" w:type="pct"/>
            <w:vMerge/>
            <w:vAlign w:val="center"/>
            <w:hideMark/>
          </w:tcPr>
          <w:p w14:paraId="718E87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E2AC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0E9D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0DB0FA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676</w:t>
            </w:r>
          </w:p>
        </w:tc>
      </w:tr>
      <w:tr w:rsidR="00346E05" w14:paraId="6665FFDF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38EA2F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B2703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AC2F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2A1B4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083BD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91B95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24826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150223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E1CC5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0C16C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7D9A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89F82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A6E59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697</w:t>
            </w:r>
          </w:p>
        </w:tc>
      </w:tr>
      <w:tr w:rsidR="00346E05" w14:paraId="2C8835D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721600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26BC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2ADC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68D5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1E36F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04" w:type="pct"/>
            <w:vMerge/>
            <w:vAlign w:val="center"/>
            <w:hideMark/>
          </w:tcPr>
          <w:p w14:paraId="6D4B17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4C4AE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86940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8E1E9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DCDCB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B0744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0EE19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195D54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616</w:t>
            </w:r>
          </w:p>
        </w:tc>
      </w:tr>
      <w:tr w:rsidR="00346E05" w14:paraId="67241358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008663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EB282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3FD2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86EC3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5351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4" w:type="pct"/>
            <w:vMerge/>
            <w:vAlign w:val="center"/>
            <w:hideMark/>
          </w:tcPr>
          <w:p w14:paraId="2378D1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CFD53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4D87E9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20A63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39830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7ACA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1AD49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3FF2F8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588</w:t>
            </w:r>
          </w:p>
        </w:tc>
      </w:tr>
      <w:tr w:rsidR="00346E05" w14:paraId="4827172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6E070F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E5D2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EBA35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8B43A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52643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4" w:type="pct"/>
            <w:vMerge/>
            <w:vAlign w:val="center"/>
            <w:hideMark/>
          </w:tcPr>
          <w:p w14:paraId="77E62A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407AA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519ED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EC87C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C5577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D483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4B418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7C0ADF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598</w:t>
            </w:r>
          </w:p>
        </w:tc>
      </w:tr>
      <w:tr w:rsidR="00346E05" w14:paraId="2F0DEFC3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1EAFE1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C5B63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8F8D9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BD75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85DBD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04" w:type="pct"/>
            <w:vMerge/>
            <w:vAlign w:val="center"/>
            <w:hideMark/>
          </w:tcPr>
          <w:p w14:paraId="2F2C50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2012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2" w:type="pct"/>
            <w:vMerge/>
            <w:vAlign w:val="center"/>
            <w:hideMark/>
          </w:tcPr>
          <w:p w14:paraId="338307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C89D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F41D0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AD7C9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34916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65F97B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618</w:t>
            </w:r>
          </w:p>
        </w:tc>
      </w:tr>
      <w:tr w:rsidR="00346E05" w14:paraId="46543556" w14:textId="77777777" w:rsidTr="00346E05">
        <w:trPr>
          <w:trHeight w:val="280"/>
        </w:trPr>
        <w:tc>
          <w:tcPr>
            <w:tcW w:w="407" w:type="pct"/>
            <w:vMerge/>
            <w:vAlign w:val="center"/>
            <w:hideMark/>
          </w:tcPr>
          <w:p w14:paraId="44B3D2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19977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780A0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CA1D3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42C6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14:paraId="67C7F1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7E2E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0FC670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D76F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vMerge/>
            <w:vAlign w:val="center"/>
            <w:hideMark/>
          </w:tcPr>
          <w:p w14:paraId="45D077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8DC9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F743C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  <w:vAlign w:val="center"/>
            <w:hideMark/>
          </w:tcPr>
          <w:p w14:paraId="29308B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335</w:t>
            </w:r>
          </w:p>
        </w:tc>
      </w:tr>
    </w:tbl>
    <w:p w14:paraId="7F5D5003" w14:textId="34E7655E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0769349A" w14:textId="4F5EB547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3DDD428E" w14:textId="41BCE9FC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A493CD9" w14:textId="499A41DB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E6AAEC6" w14:textId="08E37D44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DBFAAD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D09A37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D0F04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B9E00A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78ABC2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060658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23CB9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145B6F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A88350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666786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426C5B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E7BC85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DC1505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336C4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BCD977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938887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8D948E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2CF8F4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FB969B2" w14:textId="153E6AA3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7.1.3.2.2 - 2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4F03F010" wp14:editId="46145645">
            <wp:extent cx="8488045" cy="5363210"/>
            <wp:effectExtent l="0" t="0" r="8255" b="8890"/>
            <wp:docPr id="43622129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89AA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5F182A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1537E5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7.1.3.2.2 - 2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0"/>
        <w:gridCol w:w="1500"/>
        <w:gridCol w:w="1388"/>
        <w:gridCol w:w="903"/>
        <w:gridCol w:w="774"/>
        <w:gridCol w:w="828"/>
        <w:gridCol w:w="846"/>
        <w:gridCol w:w="880"/>
        <w:gridCol w:w="1184"/>
        <w:gridCol w:w="1051"/>
        <w:gridCol w:w="1184"/>
        <w:gridCol w:w="1211"/>
        <w:gridCol w:w="1372"/>
      </w:tblGrid>
      <w:tr w:rsidR="00346E05" w14:paraId="00663A28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520E0F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TDL-D, device 2a, non-coherent</w:t>
            </w:r>
          </w:p>
        </w:tc>
      </w:tr>
      <w:tr w:rsidR="00346E05" w14:paraId="458A5BB6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6CD1BE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46A533E0" w14:textId="77777777" w:rsidTr="00346E05">
        <w:trPr>
          <w:trHeight w:val="280"/>
        </w:trPr>
        <w:tc>
          <w:tcPr>
            <w:tcW w:w="426" w:type="pct"/>
            <w:shd w:val="clear" w:color="D9E1F2" w:fill="D9E1F2"/>
            <w:noWrap/>
            <w:vAlign w:val="center"/>
            <w:hideMark/>
          </w:tcPr>
          <w:p w14:paraId="67ED32B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11BEF83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06" w:type="pct"/>
            <w:shd w:val="clear" w:color="D9E1F2" w:fill="D9E1F2"/>
            <w:noWrap/>
            <w:vAlign w:val="center"/>
            <w:hideMark/>
          </w:tcPr>
          <w:p w14:paraId="6644FAC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F55388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0366482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10" w:type="pct"/>
            <w:shd w:val="clear" w:color="D9E1F2" w:fill="D9E1F2"/>
            <w:noWrap/>
            <w:vAlign w:val="center"/>
            <w:hideMark/>
          </w:tcPr>
          <w:p w14:paraId="05EB6B3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37D15C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8" w:type="pct"/>
            <w:shd w:val="clear" w:color="D9E1F2" w:fill="D9E1F2"/>
            <w:noWrap/>
            <w:vAlign w:val="center"/>
            <w:hideMark/>
          </w:tcPr>
          <w:p w14:paraId="60B8D28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2D72369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11A5817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563C18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2F049DC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F25C28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93D3760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4AC3E8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8CE69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1B474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2E665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D9B4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9E387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CF56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545FB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C34D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777EC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C5C4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40A9F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687F7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287</w:t>
            </w:r>
          </w:p>
        </w:tc>
      </w:tr>
      <w:tr w:rsidR="00346E05" w14:paraId="48CC2F0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C8220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713E2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/>
            <w:vAlign w:val="center"/>
            <w:hideMark/>
          </w:tcPr>
          <w:p w14:paraId="50D2B1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E14A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6E773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310" w:type="pct"/>
            <w:vMerge/>
            <w:vAlign w:val="center"/>
            <w:hideMark/>
          </w:tcPr>
          <w:p w14:paraId="7841C0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D9148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9979C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5191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1C365E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DD49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0513A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72DF2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323</w:t>
            </w:r>
          </w:p>
        </w:tc>
      </w:tr>
      <w:tr w:rsidR="00346E05" w14:paraId="288DCA91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C3527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E2967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06" w:type="pct"/>
            <w:vMerge/>
            <w:vAlign w:val="center"/>
            <w:hideMark/>
          </w:tcPr>
          <w:p w14:paraId="157006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5A7C6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6E64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10" w:type="pct"/>
            <w:vMerge/>
            <w:vAlign w:val="center"/>
            <w:hideMark/>
          </w:tcPr>
          <w:p w14:paraId="7618A3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4731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0838C2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9A1E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79643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AAF5C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4842D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DDFAA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251</w:t>
            </w:r>
          </w:p>
        </w:tc>
      </w:tr>
      <w:tr w:rsidR="00346E05" w14:paraId="34BB3CC2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2A0E0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0D97D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42A730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2F601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297DC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310" w:type="pct"/>
            <w:vMerge/>
            <w:vAlign w:val="center"/>
            <w:hideMark/>
          </w:tcPr>
          <w:p w14:paraId="26E30F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FD3EE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06591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38FF6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04EA84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3EFF0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6DA21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93C98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269</w:t>
            </w:r>
          </w:p>
        </w:tc>
      </w:tr>
      <w:tr w:rsidR="00346E05" w14:paraId="58FD13C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E16B2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7CF56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0846A1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8B94D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7E96F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10" w:type="pct"/>
            <w:vMerge/>
            <w:vAlign w:val="center"/>
            <w:hideMark/>
          </w:tcPr>
          <w:p w14:paraId="717237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5B8CC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5D86F4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70AE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06E721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C0FAA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0181D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82971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305</w:t>
            </w:r>
          </w:p>
        </w:tc>
      </w:tr>
      <w:tr w:rsidR="00346E05" w14:paraId="7D7EAAF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FEDD6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4023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199C5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33155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6A38E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B98B8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E94F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vMerge/>
            <w:vAlign w:val="center"/>
            <w:hideMark/>
          </w:tcPr>
          <w:p w14:paraId="3D94EF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B225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E4FD8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21E7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7C8C6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6E45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119</w:t>
            </w:r>
          </w:p>
        </w:tc>
      </w:tr>
      <w:tr w:rsidR="00346E05" w14:paraId="2522218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F725D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1748E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4F7D5D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77DDA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244B6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11839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95E5C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40093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2527CD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2FBCC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D1E6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F743E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145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131</w:t>
            </w:r>
          </w:p>
        </w:tc>
      </w:tr>
      <w:tr w:rsidR="00346E05" w14:paraId="65FF98A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96CD5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5564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19F81E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C632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8FF7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310" w:type="pct"/>
            <w:vMerge/>
            <w:vAlign w:val="center"/>
            <w:hideMark/>
          </w:tcPr>
          <w:p w14:paraId="521C23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C7E2B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F5E33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BE719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BC5C7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D807F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5BAA2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406DA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907</w:t>
            </w:r>
          </w:p>
        </w:tc>
      </w:tr>
      <w:tr w:rsidR="00346E05" w14:paraId="0D2C2057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98F2F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51A77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35CF3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FE69F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D7B61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1670B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92DEC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51D6C2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6E3B3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857F1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0D2F3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7D135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EC09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214</w:t>
            </w:r>
          </w:p>
        </w:tc>
      </w:tr>
      <w:tr w:rsidR="00346E05" w14:paraId="06667FB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0E16A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C508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BF301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49309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7E36F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2B3A2B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71ABE2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6A21D1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E6040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D913E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1D0F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DDAB1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9DFB6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583</w:t>
            </w:r>
          </w:p>
        </w:tc>
      </w:tr>
      <w:tr w:rsidR="00346E05" w14:paraId="7F35060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53E5C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47296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B0276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89617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11943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014F3F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5056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D264A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F9A2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63E875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7E181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13971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BC05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575</w:t>
            </w:r>
          </w:p>
        </w:tc>
      </w:tr>
      <w:tr w:rsidR="00346E05" w14:paraId="4CFA8A7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0359A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3723D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0BDE6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035AC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61E6F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28B55B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507E7A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F2086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E32A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EDD67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EC6AD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6E870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21AD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218</w:t>
            </w:r>
          </w:p>
        </w:tc>
      </w:tr>
      <w:tr w:rsidR="00346E05" w14:paraId="0F7FF91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2A011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1DEE7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F5C97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E3535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4E75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1F0A1A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61B8E8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DBDF7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CE10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B6912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FD3E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6547A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F859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569,571</w:t>
            </w:r>
          </w:p>
        </w:tc>
      </w:tr>
      <w:tr w:rsidR="00346E05" w14:paraId="1F03718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B84BB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E0F9D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81174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0A686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F7D44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10" w:type="pct"/>
            <w:vMerge/>
            <w:vAlign w:val="center"/>
            <w:hideMark/>
          </w:tcPr>
          <w:p w14:paraId="53BD7E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B8F5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DAD73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23E7C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2341B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0068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EB990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FDF92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210</w:t>
            </w:r>
          </w:p>
        </w:tc>
      </w:tr>
      <w:tr w:rsidR="00346E05" w14:paraId="08D68D9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227BA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93684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2B923C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1AE2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7DF6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-1.8</w:t>
            </w:r>
          </w:p>
        </w:tc>
        <w:tc>
          <w:tcPr>
            <w:tcW w:w="310" w:type="pct"/>
            <w:vMerge/>
            <w:vAlign w:val="center"/>
            <w:hideMark/>
          </w:tcPr>
          <w:p w14:paraId="195FB7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806F2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0D945B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73DC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AEF46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6A54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227EF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23E3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889</w:t>
            </w:r>
          </w:p>
        </w:tc>
      </w:tr>
      <w:tr w:rsidR="00346E05" w14:paraId="14BF474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A0227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FA3F7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vMerge/>
            <w:vAlign w:val="center"/>
            <w:hideMark/>
          </w:tcPr>
          <w:p w14:paraId="406C12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D1811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F6B60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310" w:type="pct"/>
            <w:vMerge/>
            <w:vAlign w:val="center"/>
            <w:hideMark/>
          </w:tcPr>
          <w:p w14:paraId="056CBC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8113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DC365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C06CE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2C29F7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0FD44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F26CA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E31BA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863</w:t>
            </w:r>
          </w:p>
        </w:tc>
      </w:tr>
      <w:tr w:rsidR="00346E05" w14:paraId="642F371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91F4C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0CE9F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1CEE8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9BCA6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54EE2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13.6</w:t>
            </w:r>
          </w:p>
        </w:tc>
        <w:tc>
          <w:tcPr>
            <w:tcW w:w="310" w:type="pct"/>
            <w:vMerge/>
            <w:vAlign w:val="center"/>
            <w:hideMark/>
          </w:tcPr>
          <w:p w14:paraId="2E5D53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D4F18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6E5FB8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40DE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8A762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/>
            <w:vAlign w:val="center"/>
            <w:hideMark/>
          </w:tcPr>
          <w:p w14:paraId="486A67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50B58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F5FAA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605</w:t>
            </w:r>
          </w:p>
        </w:tc>
      </w:tr>
      <w:tr w:rsidR="00346E05" w14:paraId="7D423858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260B0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54FF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1D7E3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23D7E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C17D4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7937F2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25833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CAA0A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6C44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E8E50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B60D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3338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06F7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607</w:t>
            </w:r>
          </w:p>
        </w:tc>
      </w:tr>
      <w:tr w:rsidR="00346E05" w14:paraId="179695EC" w14:textId="77777777" w:rsidTr="00346E05">
        <w:trPr>
          <w:trHeight w:val="280"/>
        </w:trPr>
        <w:tc>
          <w:tcPr>
            <w:tcW w:w="426" w:type="pct"/>
            <w:vMerge w:val="restart"/>
            <w:shd w:val="clear" w:color="auto" w:fill="auto"/>
            <w:vAlign w:val="center"/>
            <w:hideMark/>
          </w:tcPr>
          <w:p w14:paraId="707885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AB975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7DFB4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C18E2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1ABD3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10" w:type="pct"/>
            <w:vMerge/>
            <w:vAlign w:val="center"/>
            <w:hideMark/>
          </w:tcPr>
          <w:p w14:paraId="17D2C0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B2E8D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13E883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03EA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33B18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1E95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/>
            <w:vAlign w:val="center"/>
            <w:hideMark/>
          </w:tcPr>
          <w:p w14:paraId="4954CE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757F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831</w:t>
            </w:r>
          </w:p>
        </w:tc>
      </w:tr>
      <w:tr w:rsidR="00346E05" w14:paraId="55D20F1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7022D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99ADB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06" w:type="pct"/>
            <w:vMerge/>
            <w:vAlign w:val="center"/>
            <w:hideMark/>
          </w:tcPr>
          <w:p w14:paraId="44DC32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E78FA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221BD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310" w:type="pct"/>
            <w:vMerge/>
            <w:vAlign w:val="center"/>
            <w:hideMark/>
          </w:tcPr>
          <w:p w14:paraId="337A4E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62996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71EB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7683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AAF03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729AD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4EEBB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9B67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830</w:t>
            </w:r>
          </w:p>
        </w:tc>
      </w:tr>
      <w:tr w:rsidR="00346E05" w14:paraId="7FB8C0D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69A25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9F42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2BA9B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F6FC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D43B6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09BFC7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D551F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5A2FB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8A690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13B7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47E57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DCE2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E5B0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278</w:t>
            </w:r>
          </w:p>
        </w:tc>
      </w:tr>
      <w:tr w:rsidR="00346E05" w14:paraId="6C4E1EA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DCA84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D4028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716BDD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20D36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-1.48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F8B4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-1.17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320C2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ADBF9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6405FE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505EA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EEF3D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B0A90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F6133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0776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829</w:t>
            </w:r>
          </w:p>
        </w:tc>
      </w:tr>
      <w:tr w:rsidR="00346E05" w14:paraId="796F6004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BF9BE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09A2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7BC12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50F25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111C5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31D39C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E36B0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31602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E6870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37B7B5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DCB22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F8A8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26AE2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828</w:t>
            </w:r>
          </w:p>
        </w:tc>
      </w:tr>
      <w:tr w:rsidR="00346E05" w14:paraId="43ED7D22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0C382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76C64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0462F4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35C9D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30B1F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CD21E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3D7BE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36B5FB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763E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4C18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5875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379635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88F13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314</w:t>
            </w:r>
          </w:p>
        </w:tc>
      </w:tr>
      <w:tr w:rsidR="00346E05" w14:paraId="45F238D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8E65F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8F1B0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06" w:type="pct"/>
            <w:vMerge/>
            <w:vAlign w:val="center"/>
            <w:hideMark/>
          </w:tcPr>
          <w:p w14:paraId="3B1524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3117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767F2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310" w:type="pct"/>
            <w:vMerge/>
            <w:vAlign w:val="center"/>
            <w:hideMark/>
          </w:tcPr>
          <w:p w14:paraId="29DC0B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9BBC9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34264E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CAA52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D1CE0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7CF11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DD7A3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4A9EC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260</w:t>
            </w:r>
          </w:p>
        </w:tc>
      </w:tr>
      <w:tr w:rsidR="00346E05" w14:paraId="283955D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87BE2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3A78A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06" w:type="pct"/>
            <w:vMerge/>
            <w:vAlign w:val="center"/>
            <w:hideMark/>
          </w:tcPr>
          <w:p w14:paraId="0D831C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9DFB3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5E487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310" w:type="pct"/>
            <w:vMerge/>
            <w:vAlign w:val="center"/>
            <w:hideMark/>
          </w:tcPr>
          <w:p w14:paraId="7B2110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E94F0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72D4B8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BBEA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752CA8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37B6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D6D3D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DC4B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296</w:t>
            </w:r>
          </w:p>
        </w:tc>
      </w:tr>
      <w:tr w:rsidR="00346E05" w14:paraId="2227BE81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A9F2A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3E3E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A02F3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3911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E6C74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1D0B2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E4A7F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AFCAF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AD320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20A48E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40CFD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16DE5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FC6E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906</w:t>
            </w:r>
          </w:p>
        </w:tc>
      </w:tr>
      <w:tr w:rsidR="00346E05" w14:paraId="71E1602B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9C40F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920F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7B633E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9632E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CF5A3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687EB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/>
            <w:vAlign w:val="center"/>
            <w:hideMark/>
          </w:tcPr>
          <w:p w14:paraId="374FCA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0B29A5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C27F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BA13B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68B8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3851B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480F2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215</w:t>
            </w:r>
          </w:p>
        </w:tc>
      </w:tr>
      <w:tr w:rsidR="00346E05" w14:paraId="470369C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E3335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8FAE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4C2FBA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E0003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18483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-3.33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13BC14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7BD8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772168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A85B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BDB8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94F0A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858C2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02498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938</w:t>
            </w:r>
          </w:p>
        </w:tc>
      </w:tr>
      <w:tr w:rsidR="00346E05" w14:paraId="3EFB882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8FE44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DA8CF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01D55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673A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34839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8.5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4DE00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3CED3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/>
            <w:vAlign w:val="center"/>
            <w:hideMark/>
          </w:tcPr>
          <w:p w14:paraId="2096F5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5C01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6A539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B9888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5ADED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C7F69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563</w:t>
            </w:r>
          </w:p>
        </w:tc>
      </w:tr>
      <w:tr w:rsidR="00346E05" w14:paraId="0415631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2A43E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10D6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5B0AC2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E546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4CCDC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224DD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B4C0A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F473D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01E3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333" w:type="pct"/>
            <w:vMerge/>
            <w:vAlign w:val="center"/>
            <w:hideMark/>
          </w:tcPr>
          <w:p w14:paraId="72835E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D322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2F1C9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0D8B1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555</w:t>
            </w:r>
          </w:p>
        </w:tc>
      </w:tr>
      <w:tr w:rsidR="00346E05" w14:paraId="38A4BCCD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386ED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489B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E75C8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79B43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-3.02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6654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-3.02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32BC1C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5A246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6D8957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F69C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7EB8E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CFD0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vMerge/>
            <w:vAlign w:val="center"/>
            <w:hideMark/>
          </w:tcPr>
          <w:p w14:paraId="596DC2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2D5A1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941</w:t>
            </w:r>
          </w:p>
        </w:tc>
      </w:tr>
      <w:tr w:rsidR="00346E05" w14:paraId="69C85A5C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22EBDE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DD653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3250E2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415E4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FE90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14:paraId="5EF3DF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C77F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C712E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0928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37392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3B58A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69700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A0556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219</w:t>
            </w:r>
          </w:p>
        </w:tc>
      </w:tr>
      <w:tr w:rsidR="00346E05" w14:paraId="615659D0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63F5C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7DECF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09D290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[Apple]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DF382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1ED86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004A03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/>
            <w:vAlign w:val="center"/>
            <w:hideMark/>
          </w:tcPr>
          <w:p w14:paraId="3276DB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4CD3F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140F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9A499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A989C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BC30D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4FB22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549,551</w:t>
            </w:r>
          </w:p>
        </w:tc>
      </w:tr>
      <w:tr w:rsidR="00346E05" w14:paraId="55B11143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48C05B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686F1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51D930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4397A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C2B03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10" w:type="pct"/>
            <w:vMerge/>
            <w:vAlign w:val="center"/>
            <w:hideMark/>
          </w:tcPr>
          <w:p w14:paraId="193978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DE8E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11DEF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474B7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CBA08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F762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89AB4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FD18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211</w:t>
            </w:r>
          </w:p>
        </w:tc>
      </w:tr>
      <w:tr w:rsidR="00346E05" w14:paraId="45B61BA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04F00B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800EC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268537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FBCF2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EBF44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-3.8</w:t>
            </w:r>
          </w:p>
        </w:tc>
        <w:tc>
          <w:tcPr>
            <w:tcW w:w="310" w:type="pct"/>
            <w:vMerge/>
            <w:vAlign w:val="center"/>
            <w:hideMark/>
          </w:tcPr>
          <w:p w14:paraId="3ABAD3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C4A0A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2F8BE5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EE94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FCB26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F89A6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ED880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B506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888</w:t>
            </w:r>
          </w:p>
        </w:tc>
      </w:tr>
      <w:tr w:rsidR="00346E05" w14:paraId="663396D2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650BE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B56B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54EE1A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D6C87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78C9A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10" w:type="pct"/>
            <w:vMerge/>
            <w:vAlign w:val="center"/>
            <w:hideMark/>
          </w:tcPr>
          <w:p w14:paraId="481D94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1E192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35C1DE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82F7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605519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C186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A45F5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8E5E2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137</w:t>
            </w:r>
          </w:p>
        </w:tc>
      </w:tr>
      <w:tr w:rsidR="00346E05" w14:paraId="7B506B06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642DE4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AFAF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21FE7D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B258C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A80B2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264C01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4CEB56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B52DD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51741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83400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F3D0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DA360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BCDB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149</w:t>
            </w:r>
          </w:p>
        </w:tc>
      </w:tr>
      <w:tr w:rsidR="00346E05" w14:paraId="537A821A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5726B7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35B4A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06" w:type="pct"/>
            <w:shd w:val="clear" w:color="auto" w:fill="auto"/>
            <w:vAlign w:val="center"/>
            <w:hideMark/>
          </w:tcPr>
          <w:p w14:paraId="60401A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65084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A02DE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310" w:type="pct"/>
            <w:vMerge/>
            <w:vAlign w:val="center"/>
            <w:hideMark/>
          </w:tcPr>
          <w:p w14:paraId="4B2BFD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1B398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11DD25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C06E0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5EDACD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F8F6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C1E7F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8FC55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862</w:t>
            </w:r>
          </w:p>
        </w:tc>
      </w:tr>
      <w:tr w:rsidR="00346E05" w14:paraId="07DB217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DDE01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DC29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613A30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06FB7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8D0B0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0.34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691687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066C0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8" w:type="pct"/>
            <w:vMerge/>
            <w:vAlign w:val="center"/>
            <w:hideMark/>
          </w:tcPr>
          <w:p w14:paraId="20F167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187E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333" w:type="pct"/>
            <w:vMerge/>
            <w:vAlign w:val="center"/>
            <w:hideMark/>
          </w:tcPr>
          <w:p w14:paraId="0EB276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82FD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F40BE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E84C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929</w:t>
            </w:r>
          </w:p>
        </w:tc>
      </w:tr>
      <w:tr w:rsidR="00346E05" w14:paraId="3A498C3E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7C9FD3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A80FC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0.46</w:t>
            </w:r>
          </w:p>
        </w:tc>
        <w:tc>
          <w:tcPr>
            <w:tcW w:w="506" w:type="pct"/>
            <w:vMerge/>
            <w:vAlign w:val="center"/>
            <w:hideMark/>
          </w:tcPr>
          <w:p w14:paraId="615783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5C72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6A58B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310" w:type="pct"/>
            <w:vMerge/>
            <w:vAlign w:val="center"/>
            <w:hideMark/>
          </w:tcPr>
          <w:p w14:paraId="47E4F2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53927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CA170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85A0F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6.86</w:t>
            </w:r>
          </w:p>
        </w:tc>
        <w:tc>
          <w:tcPr>
            <w:tcW w:w="333" w:type="pct"/>
            <w:vMerge/>
            <w:vAlign w:val="center"/>
            <w:hideMark/>
          </w:tcPr>
          <w:p w14:paraId="021153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B0CF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318E9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CDC6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932</w:t>
            </w:r>
          </w:p>
        </w:tc>
      </w:tr>
      <w:tr w:rsidR="00346E05" w14:paraId="7A412C1F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295EF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D039F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06" w:type="pct"/>
            <w:vMerge/>
            <w:vAlign w:val="center"/>
            <w:hideMark/>
          </w:tcPr>
          <w:p w14:paraId="4EFF5C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7AD6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48E86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310" w:type="pct"/>
            <w:vMerge/>
            <w:vAlign w:val="center"/>
            <w:hideMark/>
          </w:tcPr>
          <w:p w14:paraId="2AD47A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470FD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6DC58B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8E01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7.02</w:t>
            </w:r>
          </w:p>
        </w:tc>
        <w:tc>
          <w:tcPr>
            <w:tcW w:w="333" w:type="pct"/>
            <w:vMerge/>
            <w:vAlign w:val="center"/>
            <w:hideMark/>
          </w:tcPr>
          <w:p w14:paraId="38D904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89AA0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5F09D2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E56A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935</w:t>
            </w:r>
          </w:p>
        </w:tc>
      </w:tr>
      <w:tr w:rsidR="00346E05" w14:paraId="36773905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314695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BF277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14:paraId="1FEE5B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62685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EDFC3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12.2</w:t>
            </w:r>
          </w:p>
        </w:tc>
        <w:tc>
          <w:tcPr>
            <w:tcW w:w="310" w:type="pct"/>
            <w:vMerge w:val="restart"/>
            <w:shd w:val="clear" w:color="auto" w:fill="auto"/>
            <w:vAlign w:val="center"/>
            <w:hideMark/>
          </w:tcPr>
          <w:p w14:paraId="49516B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3A727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4EB5DF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3F28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BFAB8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7FBB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B3C7C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88A0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604</w:t>
            </w:r>
          </w:p>
        </w:tc>
      </w:tr>
      <w:tr w:rsidR="00346E05" w14:paraId="608D7FA9" w14:textId="77777777" w:rsidTr="00346E05">
        <w:trPr>
          <w:trHeight w:val="280"/>
        </w:trPr>
        <w:tc>
          <w:tcPr>
            <w:tcW w:w="426" w:type="pct"/>
            <w:vMerge/>
            <w:vAlign w:val="center"/>
            <w:hideMark/>
          </w:tcPr>
          <w:p w14:paraId="16D342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BA09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6" w:type="pct"/>
            <w:vMerge/>
            <w:vAlign w:val="center"/>
            <w:hideMark/>
          </w:tcPr>
          <w:p w14:paraId="18F865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C6BD5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1FD908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10" w:type="pct"/>
            <w:vMerge/>
            <w:vAlign w:val="center"/>
            <w:hideMark/>
          </w:tcPr>
          <w:p w14:paraId="64381E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7EC5E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" w:type="pct"/>
            <w:vMerge/>
            <w:vAlign w:val="center"/>
            <w:hideMark/>
          </w:tcPr>
          <w:p w14:paraId="21EE6C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2BC0D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36B16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3A6F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2DF0A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1AEF8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606</w:t>
            </w:r>
          </w:p>
        </w:tc>
      </w:tr>
    </w:tbl>
    <w:p w14:paraId="6C1C550F" w14:textId="503BB17F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22CBDF88" w14:textId="7A496107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030DAB16" w14:textId="0C6F3EE0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22F4EC72" w14:textId="3FFDB4CB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D2D60D6" w14:textId="688DCCC1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0E8BF5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0259E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13EF9C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8006C5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348BF3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8DD502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D584BC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F5FA48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33882D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A009F9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4F6444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6A575D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4A7699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58B8D1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5AFA7A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EBEBF40" w14:textId="77777777" w:rsidR="000C5FFA" w:rsidRDefault="000C5FFA"/>
    <w:p w14:paraId="06BBEC72" w14:textId="77777777" w:rsidR="000C5FFA" w:rsidRDefault="009D3323">
      <w:pPr>
        <w:pStyle w:val="Heading4"/>
      </w:pPr>
      <w:r>
        <w:rPr>
          <w:rFonts w:hint="eastAsia"/>
        </w:rPr>
        <w:t>7.1.3.3</w:t>
      </w:r>
      <w:r>
        <w:tab/>
      </w:r>
      <w:r>
        <w:rPr>
          <w:rFonts w:hint="eastAsia"/>
        </w:rPr>
        <w:t>Device 2b</w:t>
      </w:r>
    </w:p>
    <w:p w14:paraId="726A7DFE" w14:textId="77777777" w:rsidR="000C5FFA" w:rsidRDefault="000C5FFA"/>
    <w:p w14:paraId="7A707C65" w14:textId="77777777" w:rsidR="000C5FFA" w:rsidRDefault="009D3323">
      <w:pPr>
        <w:pStyle w:val="Heading5"/>
      </w:pPr>
      <w:r>
        <w:rPr>
          <w:rFonts w:hint="eastAsia"/>
        </w:rPr>
        <w:t>7.1.3.3.1</w:t>
      </w:r>
      <w:r>
        <w:tab/>
      </w:r>
      <w:r>
        <w:rPr>
          <w:rFonts w:hint="eastAsia"/>
        </w:rPr>
        <w:t>coherent</w:t>
      </w:r>
    </w:p>
    <w:p w14:paraId="48612A19" w14:textId="77777777" w:rsidR="000C5FFA" w:rsidRDefault="000C5FFA"/>
    <w:p w14:paraId="5298E137" w14:textId="77777777" w:rsidR="000C5FFA" w:rsidRDefault="000C5FFA"/>
    <w:p w14:paraId="4E04D68B" w14:textId="25ACDD68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7.1.3.3.1 - 1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6B255ABE" wp14:editId="08CFC45D">
            <wp:extent cx="8488045" cy="5363210"/>
            <wp:effectExtent l="0" t="0" r="8255" b="8890"/>
            <wp:docPr id="8232798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04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76AF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0DD5CF8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7.1.3.3.1 - 1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4"/>
        <w:gridCol w:w="1494"/>
        <w:gridCol w:w="1494"/>
        <w:gridCol w:w="898"/>
        <w:gridCol w:w="772"/>
        <w:gridCol w:w="801"/>
        <w:gridCol w:w="891"/>
        <w:gridCol w:w="852"/>
        <w:gridCol w:w="1184"/>
        <w:gridCol w:w="1051"/>
        <w:gridCol w:w="1184"/>
        <w:gridCol w:w="1211"/>
        <w:gridCol w:w="1335"/>
      </w:tblGrid>
      <w:tr w:rsidR="00346E05" w14:paraId="0BE8031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27448D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2b, coherent</w:t>
            </w:r>
          </w:p>
        </w:tc>
      </w:tr>
      <w:tr w:rsidR="00346E05" w14:paraId="0E35525A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5ECA33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D2R LLS</w:t>
            </w:r>
          </w:p>
        </w:tc>
      </w:tr>
      <w:tr w:rsidR="00346E05" w14:paraId="0FC6C613" w14:textId="77777777" w:rsidTr="00346E05">
        <w:trPr>
          <w:trHeight w:val="280"/>
        </w:trPr>
        <w:tc>
          <w:tcPr>
            <w:tcW w:w="412" w:type="pct"/>
            <w:shd w:val="clear" w:color="D9E1F2" w:fill="D9E1F2"/>
            <w:noWrap/>
            <w:vAlign w:val="center"/>
            <w:hideMark/>
          </w:tcPr>
          <w:p w14:paraId="2EA4F3B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092706C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393BE2D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9798D0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23E6E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175D65C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7516A94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01682FA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4F807A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0A49AB0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4732A3A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7CBC8AF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682C8A6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5F0129C9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7A977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69D1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58A99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13510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D27B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4E0DD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18CC6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0A2AF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4054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AEFB4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F5A6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026A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EAF1D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979</w:t>
            </w:r>
          </w:p>
        </w:tc>
      </w:tr>
      <w:tr w:rsidR="00346E05" w14:paraId="146ECB2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AACFD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87FB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0D722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4DF6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1FCD0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AD377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D92B3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008D2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8840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F25D4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66B5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44D15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C4A96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981</w:t>
            </w:r>
          </w:p>
        </w:tc>
      </w:tr>
      <w:tr w:rsidR="00346E05" w14:paraId="1DB8677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9747C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4D7F7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C430A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301CF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78380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AF218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4A234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DBA4D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F302C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62884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5D72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B0E05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0422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106</w:t>
            </w:r>
          </w:p>
        </w:tc>
      </w:tr>
      <w:tr w:rsidR="00346E05" w14:paraId="7B6450D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66736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942B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6666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777E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14230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53E6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B306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3198D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54EC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130A04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24FB2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67540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B392C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</w:tr>
      <w:tr w:rsidR="00346E05" w14:paraId="3099775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27F53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C1A2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48B7D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64EF5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E1FBB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256B7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/>
            <w:vAlign w:val="center"/>
            <w:hideMark/>
          </w:tcPr>
          <w:p w14:paraId="53CCD5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430D0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B55C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BB695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68750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/>
            <w:vAlign w:val="center"/>
            <w:hideMark/>
          </w:tcPr>
          <w:p w14:paraId="701F59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B8AB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174</w:t>
            </w:r>
          </w:p>
        </w:tc>
      </w:tr>
      <w:tr w:rsidR="00346E05" w14:paraId="265BC0F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A8342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89948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8A2F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F4910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0B04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EB487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B4DB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B64A4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F0B7B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69038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5D183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BBAB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7B498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177</w:t>
            </w:r>
          </w:p>
        </w:tc>
      </w:tr>
      <w:tr w:rsidR="00346E05" w14:paraId="2C963F0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905DF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60E3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D067D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D102D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0AC08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2CE85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77DE43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4E1D0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60743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FB7DF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C042D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75053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9184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108</w:t>
            </w:r>
          </w:p>
        </w:tc>
      </w:tr>
      <w:tr w:rsidR="00346E05" w14:paraId="631BBE5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AFDDA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7AB6F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D87A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9E4BC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331B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EB635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F4205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2D40A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B9F56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1AD594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EB6FE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4212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AC92E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</w:t>
            </w:r>
          </w:p>
        </w:tc>
      </w:tr>
      <w:tr w:rsidR="00346E05" w14:paraId="6B90D83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A626F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D6A64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58E11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637E6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998E6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D413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80059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7D29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CA169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752AE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9F8AA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33B327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B0AE2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464</w:t>
            </w:r>
          </w:p>
        </w:tc>
      </w:tr>
      <w:tr w:rsidR="00346E05" w14:paraId="7401BA3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EC459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9A21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0A68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36905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EFA38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05528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E04D5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A76B3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6BED8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2781E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54539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BC5C5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D2874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491</w:t>
            </w:r>
          </w:p>
        </w:tc>
      </w:tr>
      <w:tr w:rsidR="00346E05" w14:paraId="7B0F07D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1516B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B86BB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CE76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D9242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F0525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38E20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1/3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8138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E57A4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5827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7F9CE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5620E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DD61F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A7F91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165</w:t>
            </w:r>
          </w:p>
        </w:tc>
      </w:tr>
      <w:tr w:rsidR="00346E05" w14:paraId="48F9A67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AABD6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4C58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4E72E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3EF8C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FCB6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4FA1A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CC8F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7AA85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3C23C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D9B8B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35114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89E41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A4EB8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168</w:t>
            </w:r>
          </w:p>
        </w:tc>
      </w:tr>
      <w:tr w:rsidR="00346E05" w14:paraId="251DDEE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C7522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CA31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vMerge/>
            <w:vAlign w:val="center"/>
            <w:hideMark/>
          </w:tcPr>
          <w:p w14:paraId="7BECD1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721F8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D3BAD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02" w:type="pct"/>
            <w:vMerge/>
            <w:vAlign w:val="center"/>
            <w:hideMark/>
          </w:tcPr>
          <w:p w14:paraId="75853D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9410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2521A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D012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1.02</w:t>
            </w:r>
          </w:p>
        </w:tc>
        <w:tc>
          <w:tcPr>
            <w:tcW w:w="333" w:type="pct"/>
            <w:vMerge/>
            <w:vAlign w:val="center"/>
            <w:hideMark/>
          </w:tcPr>
          <w:p w14:paraId="5357C7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7F46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2C2A2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FD979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183</w:t>
            </w:r>
          </w:p>
        </w:tc>
      </w:tr>
      <w:tr w:rsidR="00346E05" w14:paraId="24D68BF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5FD23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B5442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A8EA5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D69C0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16CC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EC225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135C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6D833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4F2CE1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7C2BE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522CE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36861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617B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186</w:t>
            </w:r>
          </w:p>
        </w:tc>
      </w:tr>
      <w:tr w:rsidR="00346E05" w14:paraId="7485204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5C524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1DE5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0F1D7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8E3E8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A49B2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850F3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4974E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BB6DC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1406A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F4850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134.4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44605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D5E99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12787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232</w:t>
            </w:r>
          </w:p>
        </w:tc>
      </w:tr>
      <w:tr w:rsidR="00346E05" w14:paraId="042BB381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233E5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C0422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59A02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055CC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6928C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302" w:type="pct"/>
            <w:vMerge/>
            <w:vAlign w:val="center"/>
            <w:hideMark/>
          </w:tcPr>
          <w:p w14:paraId="3F2355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990DF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55E6DE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4EAB1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AB2BA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59DCB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19ACE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AED7E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444</w:t>
            </w:r>
          </w:p>
        </w:tc>
      </w:tr>
      <w:tr w:rsidR="00346E05" w14:paraId="3F8202F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B9208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4F5A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571D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81A6C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CE12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4A0F5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DFB08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-2]</w:t>
            </w:r>
          </w:p>
        </w:tc>
        <w:tc>
          <w:tcPr>
            <w:tcW w:w="320" w:type="pct"/>
            <w:vMerge/>
            <w:vAlign w:val="center"/>
            <w:hideMark/>
          </w:tcPr>
          <w:p w14:paraId="128CD9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8CF5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ABCA3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E80C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E4151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AEADF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448</w:t>
            </w:r>
          </w:p>
        </w:tc>
      </w:tr>
      <w:tr w:rsidR="00346E05" w14:paraId="39D60AB3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9B9A5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1FF1C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F631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9CE0A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7C4F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BF1E5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A0B38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B81A1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27BE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B327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6119C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/>
            <w:vAlign w:val="center"/>
            <w:hideMark/>
          </w:tcPr>
          <w:p w14:paraId="2CAFBB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CB6BF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976</w:t>
            </w:r>
          </w:p>
        </w:tc>
      </w:tr>
      <w:tr w:rsidR="00346E05" w14:paraId="261BAEF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36536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CDAD7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76DF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55FD3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82F64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D22C1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96268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F613F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BD54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A647C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FEB1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4F82B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B88D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978</w:t>
            </w:r>
          </w:p>
        </w:tc>
      </w:tr>
      <w:tr w:rsidR="00346E05" w14:paraId="42D0A2EC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F1347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1A69A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738C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EDFF4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C386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8071B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3A82C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5C426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1162C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AA907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9639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B3167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4EB0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240</w:t>
            </w:r>
          </w:p>
        </w:tc>
      </w:tr>
      <w:tr w:rsidR="00346E05" w14:paraId="112EF5B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90707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DCA22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vMerge/>
            <w:vAlign w:val="center"/>
            <w:hideMark/>
          </w:tcPr>
          <w:p w14:paraId="4E8ABA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B219A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341CC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25.1</w:t>
            </w:r>
          </w:p>
        </w:tc>
        <w:tc>
          <w:tcPr>
            <w:tcW w:w="302" w:type="pct"/>
            <w:vMerge/>
            <w:vAlign w:val="center"/>
            <w:hideMark/>
          </w:tcPr>
          <w:p w14:paraId="5E4545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80B8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F430B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A23D2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vMerge/>
            <w:vAlign w:val="center"/>
            <w:hideMark/>
          </w:tcPr>
          <w:p w14:paraId="1B5ACB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5016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8C6B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205BC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236</w:t>
            </w:r>
          </w:p>
        </w:tc>
      </w:tr>
      <w:tr w:rsidR="00346E05" w14:paraId="09D26293" w14:textId="77777777" w:rsidTr="00346E05">
        <w:trPr>
          <w:trHeight w:val="280"/>
        </w:trPr>
        <w:tc>
          <w:tcPr>
            <w:tcW w:w="412" w:type="pct"/>
            <w:vMerge w:val="restart"/>
            <w:shd w:val="clear" w:color="auto" w:fill="auto"/>
            <w:vAlign w:val="center"/>
            <w:hideMark/>
          </w:tcPr>
          <w:p w14:paraId="519571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D24BE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5A04F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208D1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75BCD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-8.77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7F74C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54335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6BED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7597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35455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55FBB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4B868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8FEF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495</w:t>
            </w:r>
          </w:p>
        </w:tc>
      </w:tr>
      <w:tr w:rsidR="00346E05" w14:paraId="20A31B1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71C52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48C7D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CB510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48A3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A3FB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7F5EA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03E66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4F447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A7022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AF30A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8E010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84" w:type="pct"/>
            <w:vMerge/>
            <w:vAlign w:val="center"/>
            <w:hideMark/>
          </w:tcPr>
          <w:p w14:paraId="06F0A1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86E75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1059,1060</w:t>
            </w:r>
          </w:p>
        </w:tc>
      </w:tr>
      <w:tr w:rsidR="00346E05" w14:paraId="2FC05F8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C543D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6BE4A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D31FF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23294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773D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E8E8D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C8E6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F2D9F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59DA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1730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2A8C7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FEBB2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3441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1061</w:t>
            </w:r>
          </w:p>
        </w:tc>
      </w:tr>
      <w:tr w:rsidR="00346E05" w14:paraId="375FEE5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021E7E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6EB1C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4B43C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1887A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BCA05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0473A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7A2A7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75EDDF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19E61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41140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EE00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9955C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219EB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103</w:t>
            </w:r>
          </w:p>
        </w:tc>
      </w:tr>
      <w:tr w:rsidR="00346E05" w14:paraId="409B32DF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6478D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20759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0010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074E3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F4937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6E380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0C17A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982C2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7706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0.95</w:t>
            </w:r>
          </w:p>
        </w:tc>
        <w:tc>
          <w:tcPr>
            <w:tcW w:w="333" w:type="pct"/>
            <w:vMerge/>
            <w:vAlign w:val="center"/>
            <w:hideMark/>
          </w:tcPr>
          <w:p w14:paraId="69448E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1A73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FD1A4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8AFF0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41</w:t>
            </w:r>
          </w:p>
        </w:tc>
      </w:tr>
      <w:tr w:rsidR="00346E05" w14:paraId="03357429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CFB60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B36B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286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56EDF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97894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1F695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BD6FE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1E209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7931E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20085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90927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6F4647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624F7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702</w:t>
            </w:r>
          </w:p>
        </w:tc>
      </w:tr>
      <w:tr w:rsidR="00346E05" w14:paraId="417429D4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4B5EE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29471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3DBA5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[Xiaomi]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C63D4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CE970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28EFA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22287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1BC7E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75274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140AB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0351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F6A4F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6E60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</w:t>
            </w:r>
          </w:p>
        </w:tc>
      </w:tr>
      <w:tr w:rsidR="00346E05" w14:paraId="31BFA42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07573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4DD96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3E096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A009A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43AAB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9C0E1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78A36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C6B52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3AC9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/>
            <w:vAlign w:val="center"/>
            <w:hideMark/>
          </w:tcPr>
          <w:p w14:paraId="16469E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E4D75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C9AB3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5F20B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</w:t>
            </w:r>
          </w:p>
        </w:tc>
      </w:tr>
      <w:tr w:rsidR="00346E05" w14:paraId="3170ECA5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009B3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F42AE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C3DF8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06A22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2C1BF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EC1E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66620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7021D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74289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A1D8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1ED41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25FC91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6A13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463</w:t>
            </w:r>
          </w:p>
        </w:tc>
      </w:tr>
      <w:tr w:rsidR="00346E05" w14:paraId="0FBF034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43335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B978A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FB1A9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DB813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9CA9E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D2DF5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1CDC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94658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AC99E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3C5AE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1C2D2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A1A74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4035A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480</w:t>
            </w:r>
          </w:p>
        </w:tc>
      </w:tr>
      <w:tr w:rsidR="00346E05" w14:paraId="75D6B62A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2DED72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96136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7821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89D07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B3E18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-7.1</w:t>
            </w:r>
          </w:p>
        </w:tc>
        <w:tc>
          <w:tcPr>
            <w:tcW w:w="302" w:type="pct"/>
            <w:vMerge/>
            <w:vAlign w:val="center"/>
            <w:hideMark/>
          </w:tcPr>
          <w:p w14:paraId="08390D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FD590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F1962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BE1BA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4.89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DBAB9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60AB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AA702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1071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707</w:t>
            </w:r>
          </w:p>
        </w:tc>
      </w:tr>
      <w:tr w:rsidR="00346E05" w14:paraId="00E06D44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49174F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E4D52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5" w:type="pct"/>
            <w:vMerge/>
            <w:vAlign w:val="center"/>
            <w:hideMark/>
          </w:tcPr>
          <w:p w14:paraId="176766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4D1DE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2476D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-5.9</w:t>
            </w:r>
          </w:p>
        </w:tc>
        <w:tc>
          <w:tcPr>
            <w:tcW w:w="302" w:type="pct"/>
            <w:vMerge/>
            <w:vAlign w:val="center"/>
            <w:hideMark/>
          </w:tcPr>
          <w:p w14:paraId="794D23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F4B41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52CED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792B2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5.72</w:t>
            </w:r>
          </w:p>
        </w:tc>
        <w:tc>
          <w:tcPr>
            <w:tcW w:w="333" w:type="pct"/>
            <w:vMerge/>
            <w:vAlign w:val="center"/>
            <w:hideMark/>
          </w:tcPr>
          <w:p w14:paraId="61DCA7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90FFC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68F0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5E86E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710</w:t>
            </w:r>
          </w:p>
        </w:tc>
      </w:tr>
      <w:tr w:rsidR="00346E05" w14:paraId="498B38B8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3CCC89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DB9EA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686F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197DA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A0BE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6C9A3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9432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05161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D15AB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335EB5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134.4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3759D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2320D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548EB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233</w:t>
            </w:r>
          </w:p>
        </w:tc>
      </w:tr>
      <w:tr w:rsidR="00346E05" w14:paraId="0ED050E0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7D0BC0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6E446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E7103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A1FF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D001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02" w:type="pct"/>
            <w:vMerge/>
            <w:vAlign w:val="center"/>
            <w:hideMark/>
          </w:tcPr>
          <w:p w14:paraId="13DD8C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56A13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17802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4135A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574E5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08F66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286A1C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E0C4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443</w:t>
            </w:r>
          </w:p>
        </w:tc>
      </w:tr>
      <w:tr w:rsidR="00346E05" w14:paraId="34E1D65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8BB47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B917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ECC51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5710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A1719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33E05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59A6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/>
            <w:vAlign w:val="center"/>
            <w:hideMark/>
          </w:tcPr>
          <w:p w14:paraId="03575E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9C558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2CE5F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3682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029A2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8580C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447</w:t>
            </w:r>
          </w:p>
        </w:tc>
      </w:tr>
      <w:tr w:rsidR="00346E05" w14:paraId="3F7E2B5B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6E998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A7A5A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2EDBF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5DA7E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A25A6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16340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CC-1/2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7B3A8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25E7B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B70F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2E0CA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4B6C7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384" w:type="pct"/>
            <w:vMerge/>
            <w:vAlign w:val="center"/>
            <w:hideMark/>
          </w:tcPr>
          <w:p w14:paraId="1309A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36331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1056,1057</w:t>
            </w:r>
          </w:p>
        </w:tc>
      </w:tr>
      <w:tr w:rsidR="00346E05" w14:paraId="488D0A4E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65223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83B8A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33EE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6574D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E345B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99B54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70E02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F891C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0BFF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943D7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B61F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7D504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1CDE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1058</w:t>
            </w:r>
          </w:p>
        </w:tc>
      </w:tr>
      <w:tr w:rsidR="00346E05" w14:paraId="795DC162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65D139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6A974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DDC91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1B6E5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09A46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988FD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77005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7F7F05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FF7B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523ADF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9908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04E5E6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2CFCF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241</w:t>
            </w:r>
          </w:p>
        </w:tc>
      </w:tr>
      <w:tr w:rsidR="00346E05" w14:paraId="7F0ACA27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1CD0C1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FA196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52527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[Spreadtrum]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58E3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62589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02" w:type="pct"/>
            <w:vMerge/>
            <w:vAlign w:val="center"/>
            <w:hideMark/>
          </w:tcPr>
          <w:p w14:paraId="391304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9910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01C16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091AE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FDD1C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093C9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84" w:type="pct"/>
            <w:vMerge/>
            <w:vAlign w:val="center"/>
            <w:hideMark/>
          </w:tcPr>
          <w:p w14:paraId="10A938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6D89C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192,195</w:t>
            </w:r>
          </w:p>
        </w:tc>
      </w:tr>
      <w:tr w:rsidR="00346E05" w14:paraId="4D239DED" w14:textId="77777777" w:rsidTr="00346E05">
        <w:trPr>
          <w:trHeight w:val="280"/>
        </w:trPr>
        <w:tc>
          <w:tcPr>
            <w:tcW w:w="412" w:type="pct"/>
            <w:vMerge/>
            <w:vAlign w:val="center"/>
            <w:hideMark/>
          </w:tcPr>
          <w:p w14:paraId="5BFA48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BB1E8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3280A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21D8C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2B5D2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2" w:type="pct"/>
            <w:vMerge/>
            <w:vAlign w:val="center"/>
            <w:hideMark/>
          </w:tcPr>
          <w:p w14:paraId="645A1C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009C8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line 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24E3E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ED2B2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423E0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F7724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8CCB3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0216B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237</w:t>
            </w:r>
          </w:p>
        </w:tc>
      </w:tr>
    </w:tbl>
    <w:p w14:paraId="28479E67" w14:textId="4F829D67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758114AC" w14:textId="0E5D31AE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4E189A1C" w14:textId="042E0BA3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25912B8" w14:textId="04D08205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73C0333D" w14:textId="5A87446E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F7AA85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F99E5B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E0E162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741E3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AB74A1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4A1493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A82910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E03AA4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A7C6E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8872BD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4AABF3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76531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75F208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76ECBB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089A63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BBB309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7435D0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E53D4E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11B0D77" w14:textId="35BC0930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7.1.3.3.1 - 2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65FBBE5F" wp14:editId="3DEFDB47">
            <wp:extent cx="8456295" cy="5363210"/>
            <wp:effectExtent l="0" t="0" r="1905" b="8890"/>
            <wp:docPr id="8180195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0519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9A6F30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F0858F0" w14:textId="16FB4CBC" w:rsidR="00F04130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7.1.3.3.1 - 2</w:t>
      </w:r>
      <w:r w:rsidR="00346E05">
        <w:object w:dxaOrig="18585" w:dyaOrig="5798" w14:anchorId="0EDB7B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13.75pt;height:222.55pt" o:ole="">
            <v:imagedata r:id="rId19" o:title=""/>
          </v:shape>
          <o:OLEObject Type="Embed" ProgID="Excel.SheetMacroEnabled.12" ShapeID="_x0000_i1027" DrawAspect="Content" ObjectID="_1792003741" r:id="rId20"/>
        </w:object>
      </w:r>
    </w:p>
    <w:p w14:paraId="612EC9F5" w14:textId="060D8086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1AB940E1" w14:textId="5BC9A0E8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3159BE71" w14:textId="6AC8217A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04C575D0" w14:textId="1928127B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645572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D2C20B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0EF1DB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054A3A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A179FF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7601C6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D2E36D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FAC26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EFFC8D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5C8FCD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A99371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2E3963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07B26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253BFD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1F4155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BE484B3" w14:textId="77777777" w:rsidR="000C5FFA" w:rsidRDefault="000C5FFA">
      <w:pPr>
        <w:jc w:val="center"/>
        <w:rPr>
          <w:b/>
          <w:bCs/>
        </w:rPr>
      </w:pPr>
    </w:p>
    <w:p w14:paraId="18C3A0CB" w14:textId="77777777" w:rsidR="000C5FFA" w:rsidRDefault="000C5FFA"/>
    <w:p w14:paraId="23FC5674" w14:textId="77777777" w:rsidR="000C5FFA" w:rsidRDefault="000C5FFA"/>
    <w:p w14:paraId="228D574A" w14:textId="77777777" w:rsidR="000C5FFA" w:rsidRDefault="009D3323">
      <w:pPr>
        <w:pStyle w:val="Heading5"/>
      </w:pPr>
      <w:r>
        <w:rPr>
          <w:rFonts w:hint="eastAsia"/>
        </w:rPr>
        <w:t>7.1.3.3.2</w:t>
      </w:r>
      <w:r>
        <w:tab/>
      </w:r>
      <w:r>
        <w:rPr>
          <w:rFonts w:hint="eastAsia"/>
        </w:rPr>
        <w:t>non-coherent</w:t>
      </w:r>
    </w:p>
    <w:p w14:paraId="235A7FBC" w14:textId="77777777" w:rsidR="000C5FFA" w:rsidRDefault="000C5FFA"/>
    <w:p w14:paraId="61E31E92" w14:textId="787B51B0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7.1.3.3.2 - 1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38E45CE9" wp14:editId="5EDDA7CD">
            <wp:extent cx="8456295" cy="5363210"/>
            <wp:effectExtent l="0" t="0" r="1905" b="8890"/>
            <wp:docPr id="80237850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62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8A79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9189EF2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7.1.3.3.2 - 1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25"/>
        <w:gridCol w:w="1500"/>
        <w:gridCol w:w="1497"/>
        <w:gridCol w:w="903"/>
        <w:gridCol w:w="777"/>
        <w:gridCol w:w="807"/>
        <w:gridCol w:w="846"/>
        <w:gridCol w:w="858"/>
        <w:gridCol w:w="1184"/>
        <w:gridCol w:w="1051"/>
        <w:gridCol w:w="1184"/>
        <w:gridCol w:w="1211"/>
        <w:gridCol w:w="1338"/>
      </w:tblGrid>
      <w:tr w:rsidR="00346E05" w14:paraId="7286E2A3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109656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2b, non-coherent</w:t>
            </w:r>
          </w:p>
        </w:tc>
      </w:tr>
      <w:tr w:rsidR="00346E05" w14:paraId="22AAFC62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3BB17A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D2R LLS</w:t>
            </w:r>
          </w:p>
        </w:tc>
      </w:tr>
      <w:tr w:rsidR="00346E05" w14:paraId="603DA5A0" w14:textId="77777777" w:rsidTr="00346E05">
        <w:trPr>
          <w:trHeight w:val="280"/>
        </w:trPr>
        <w:tc>
          <w:tcPr>
            <w:tcW w:w="414" w:type="pct"/>
            <w:shd w:val="clear" w:color="D9E1F2" w:fill="D9E1F2"/>
            <w:noWrap/>
            <w:vAlign w:val="center"/>
            <w:hideMark/>
          </w:tcPr>
          <w:p w14:paraId="14A0F20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7D70BEE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958295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7635BEE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06E9596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02" w:type="pct"/>
            <w:shd w:val="clear" w:color="D9E1F2" w:fill="D9E1F2"/>
            <w:noWrap/>
            <w:vAlign w:val="center"/>
            <w:hideMark/>
          </w:tcPr>
          <w:p w14:paraId="41182C0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5DA6F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20" w:type="pct"/>
            <w:shd w:val="clear" w:color="D9E1F2" w:fill="D9E1F2"/>
            <w:noWrap/>
            <w:vAlign w:val="center"/>
            <w:hideMark/>
          </w:tcPr>
          <w:p w14:paraId="3EDB21D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77ADA28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5B40C6B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F146B2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2D6020C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490" w:type="pct"/>
            <w:shd w:val="clear" w:color="D9E1F2" w:fill="D9E1F2"/>
            <w:noWrap/>
            <w:vAlign w:val="center"/>
            <w:hideMark/>
          </w:tcPr>
          <w:p w14:paraId="5BD6F33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130A7DC6" w14:textId="77777777" w:rsidTr="00346E05">
        <w:trPr>
          <w:trHeight w:val="280"/>
        </w:trPr>
        <w:tc>
          <w:tcPr>
            <w:tcW w:w="414" w:type="pct"/>
            <w:vMerge w:val="restart"/>
            <w:shd w:val="clear" w:color="auto" w:fill="auto"/>
            <w:vAlign w:val="center"/>
            <w:hideMark/>
          </w:tcPr>
          <w:p w14:paraId="3807D5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9FEC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53E35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E9039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07F0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18F3C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F1916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092DD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461E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60C13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5F6A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8C16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C55CF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462</w:t>
            </w:r>
          </w:p>
        </w:tc>
      </w:tr>
      <w:tr w:rsidR="00346E05" w14:paraId="45D246C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487D0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94B02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D98B3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61DFA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72841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E780B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E602A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A49F5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126CE8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72C00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E2B5E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0C70B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0F37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466</w:t>
            </w:r>
          </w:p>
        </w:tc>
      </w:tr>
      <w:tr w:rsidR="00346E05" w14:paraId="4EEEA4B0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EF323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0B81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077BF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CFFDD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EE833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302" w:type="pct"/>
            <w:vMerge/>
            <w:vAlign w:val="center"/>
            <w:hideMark/>
          </w:tcPr>
          <w:p w14:paraId="6D1266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5F459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A1D6B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5AF9E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D5E77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C2694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F2229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9F1B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282</w:t>
            </w:r>
          </w:p>
        </w:tc>
      </w:tr>
      <w:tr w:rsidR="00346E05" w14:paraId="225419C5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430CD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503D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449F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9D68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CB687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18457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D1710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8E1CA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92E30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C150A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36A7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C464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5C69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285</w:t>
            </w:r>
          </w:p>
        </w:tc>
      </w:tr>
      <w:tr w:rsidR="00346E05" w14:paraId="69DB9FFB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F6D5F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2010F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4" w:type="pct"/>
            <w:vMerge/>
            <w:vAlign w:val="center"/>
            <w:hideMark/>
          </w:tcPr>
          <w:p w14:paraId="2DA9FA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CFF9A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4C494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302" w:type="pct"/>
            <w:vMerge/>
            <w:vAlign w:val="center"/>
            <w:hideMark/>
          </w:tcPr>
          <w:p w14:paraId="24900D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73DC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8CE92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7DB05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287473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68A04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7DCEF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EC85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318</w:t>
            </w:r>
          </w:p>
        </w:tc>
      </w:tr>
      <w:tr w:rsidR="00346E05" w14:paraId="6B96361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9953E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D97D8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55C7A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7E317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DFB1D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5A614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F7AD8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6E374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EF524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D8ECB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A2EA9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B3069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4686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321</w:t>
            </w:r>
          </w:p>
        </w:tc>
      </w:tr>
      <w:tr w:rsidR="00346E05" w14:paraId="22DF4CF8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CA56C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1502A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544" w:type="pct"/>
            <w:vMerge/>
            <w:vAlign w:val="center"/>
            <w:hideMark/>
          </w:tcPr>
          <w:p w14:paraId="2B6D9E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77555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B5998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302" w:type="pct"/>
            <w:vMerge/>
            <w:vAlign w:val="center"/>
            <w:hideMark/>
          </w:tcPr>
          <w:p w14:paraId="173D13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D15EF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D8C44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92D0F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0C737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59E9C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0D407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23BB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246</w:t>
            </w:r>
          </w:p>
        </w:tc>
      </w:tr>
      <w:tr w:rsidR="00346E05" w14:paraId="46CC7999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B988E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6AA23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811D9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FD734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E0DCC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25FFF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7E8CA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8B0A0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B0B32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79118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46308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6408C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5631F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249</w:t>
            </w:r>
          </w:p>
        </w:tc>
      </w:tr>
      <w:tr w:rsidR="00346E05" w14:paraId="687D016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D61CC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BF8F0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4" w:type="pct"/>
            <w:vMerge/>
            <w:vAlign w:val="center"/>
            <w:hideMark/>
          </w:tcPr>
          <w:p w14:paraId="383765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04A95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65FD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</w:t>
            </w:r>
          </w:p>
        </w:tc>
        <w:tc>
          <w:tcPr>
            <w:tcW w:w="302" w:type="pct"/>
            <w:vMerge/>
            <w:vAlign w:val="center"/>
            <w:hideMark/>
          </w:tcPr>
          <w:p w14:paraId="4BB3AE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3DD0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97337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2514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/>
            <w:vAlign w:val="center"/>
            <w:hideMark/>
          </w:tcPr>
          <w:p w14:paraId="5D8795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6DE2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9612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422B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264</w:t>
            </w:r>
          </w:p>
        </w:tc>
      </w:tr>
      <w:tr w:rsidR="00346E05" w14:paraId="5481833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EABAE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57F5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86524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B3421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F9D1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FF69D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9F5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2ED6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FDC8D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B2528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B8212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815F4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D44D3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267</w:t>
            </w:r>
          </w:p>
        </w:tc>
      </w:tr>
      <w:tr w:rsidR="00346E05" w14:paraId="69C3FF31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79356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A7218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4" w:type="pct"/>
            <w:vMerge/>
            <w:vAlign w:val="center"/>
            <w:hideMark/>
          </w:tcPr>
          <w:p w14:paraId="46116A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2947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B9F2C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15.3</w:t>
            </w:r>
          </w:p>
        </w:tc>
        <w:tc>
          <w:tcPr>
            <w:tcW w:w="302" w:type="pct"/>
            <w:vMerge/>
            <w:vAlign w:val="center"/>
            <w:hideMark/>
          </w:tcPr>
          <w:p w14:paraId="646FAB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B1105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6FDF5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7AF44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39DA12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DF675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1000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7F3A9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300</w:t>
            </w:r>
          </w:p>
        </w:tc>
      </w:tr>
      <w:tr w:rsidR="00346E05" w14:paraId="71A2569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F21EF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3FADA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995BB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0583C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41247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C51FF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CCFC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303A5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DE9FA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43DE3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540AA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CD364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4B728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303</w:t>
            </w:r>
          </w:p>
        </w:tc>
      </w:tr>
      <w:tr w:rsidR="00346E05" w14:paraId="754D10CF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BE1A6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B27C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C5D13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9D453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1984F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B3B4E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4A35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0" w:type="pct"/>
            <w:vMerge/>
            <w:vAlign w:val="center"/>
            <w:hideMark/>
          </w:tcPr>
          <w:p w14:paraId="72F48B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9114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1ACEC1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8DFB9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9DA9A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5A17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117</w:t>
            </w:r>
          </w:p>
        </w:tc>
      </w:tr>
      <w:tr w:rsidR="00346E05" w14:paraId="4C81AA6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88AD8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18E3D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E25F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F7CA9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84CA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D69B1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CA64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18A9B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3D7904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6A133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13E80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5DCB5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1BE7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129</w:t>
            </w:r>
          </w:p>
        </w:tc>
      </w:tr>
      <w:tr w:rsidR="00346E05" w14:paraId="06E6A34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5731C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C1BB6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3FAA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B7A62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2A63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2" w:type="pct"/>
            <w:vMerge/>
            <w:vAlign w:val="center"/>
            <w:hideMark/>
          </w:tcPr>
          <w:p w14:paraId="424438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E3825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AFE81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70A9E4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0A585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907DF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E123A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C49D1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905</w:t>
            </w:r>
          </w:p>
        </w:tc>
      </w:tr>
      <w:tr w:rsidR="00346E05" w14:paraId="37D5DDE5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91227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886AF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21783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29B5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17A8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8A849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B0A89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E4025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375" w:type="pct"/>
            <w:vMerge/>
            <w:vAlign w:val="center"/>
            <w:hideMark/>
          </w:tcPr>
          <w:p w14:paraId="0DE3FF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EBA58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DDF14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22745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7AE61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621,623</w:t>
            </w:r>
          </w:p>
        </w:tc>
      </w:tr>
      <w:tr w:rsidR="00346E05" w14:paraId="74260F95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2AE7E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B3896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64F177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E8F9C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66608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18.8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36FD7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4A3F2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0A0BB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13E29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8BD8F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B2926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C928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33D9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</w:tr>
      <w:tr w:rsidR="00346E05" w14:paraId="4C30F5A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330C8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18F97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AC21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9175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15C1C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05CAC6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F312C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2C88EE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C216E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99214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27B0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019AFE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2EE5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452</w:t>
            </w:r>
          </w:p>
        </w:tc>
      </w:tr>
      <w:tr w:rsidR="00346E05" w14:paraId="37009A8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D4DEE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1B0CA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65549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0E116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30B5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5BB85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5FAFF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691DBF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49F3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11B54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093AE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C9952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0FD78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446</w:t>
            </w:r>
          </w:p>
        </w:tc>
      </w:tr>
      <w:tr w:rsidR="00346E05" w14:paraId="5D33FE9F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D34EC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26AAA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12B72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AD397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25E3F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4B416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BBE1E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79791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B821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EEACD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0E7D2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5877DC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956AC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228</w:t>
            </w:r>
          </w:p>
        </w:tc>
      </w:tr>
      <w:tr w:rsidR="00346E05" w14:paraId="338BC110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EBBF8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C3524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4" w:type="pct"/>
            <w:vMerge/>
            <w:vAlign w:val="center"/>
            <w:hideMark/>
          </w:tcPr>
          <w:p w14:paraId="1DBFFB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92B5A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F41DC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CC4B6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01994C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113C1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DF29E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/>
            <w:vAlign w:val="center"/>
            <w:hideMark/>
          </w:tcPr>
          <w:p w14:paraId="7FADA0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305FC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7B0C3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5734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220</w:t>
            </w:r>
          </w:p>
        </w:tc>
      </w:tr>
      <w:tr w:rsidR="00346E05" w14:paraId="0348FBB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37A46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4FCC9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0DD38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1D957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A0C53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2" w:type="pct"/>
            <w:vMerge/>
            <w:vAlign w:val="center"/>
            <w:hideMark/>
          </w:tcPr>
          <w:p w14:paraId="55F25D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DF223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D5508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23DA9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29503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9ADA0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4E8D4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33856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769</w:t>
            </w:r>
          </w:p>
        </w:tc>
      </w:tr>
      <w:tr w:rsidR="00346E05" w14:paraId="1B43154F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1ECBB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E1DD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0EF7A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E3817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8EFAD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DF1D0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0CCE4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F6626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CD101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93ED2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A0E94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C5A11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652A2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775</w:t>
            </w:r>
          </w:p>
        </w:tc>
      </w:tr>
      <w:tr w:rsidR="00346E05" w14:paraId="121C54F0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7952B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30C2ED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126CF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E45D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BE413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302" w:type="pct"/>
            <w:vMerge/>
            <w:vAlign w:val="center"/>
            <w:hideMark/>
          </w:tcPr>
          <w:p w14:paraId="37BE96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A951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6B9C5C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88EDD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4BDC1E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68A11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9C3AE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1A46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885</w:t>
            </w:r>
          </w:p>
        </w:tc>
      </w:tr>
      <w:tr w:rsidR="00346E05" w14:paraId="53277109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3F342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06573E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4" w:type="pct"/>
            <w:vMerge/>
            <w:vAlign w:val="center"/>
            <w:hideMark/>
          </w:tcPr>
          <w:p w14:paraId="5C0AF6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BB03B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E61B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12.7</w:t>
            </w:r>
          </w:p>
        </w:tc>
        <w:tc>
          <w:tcPr>
            <w:tcW w:w="302" w:type="pct"/>
            <w:vMerge/>
            <w:vAlign w:val="center"/>
            <w:hideMark/>
          </w:tcPr>
          <w:p w14:paraId="70C34E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F9CA0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6C22B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217C4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4E1BD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329F3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B73F1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F18F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873</w:t>
            </w:r>
          </w:p>
        </w:tc>
      </w:tr>
      <w:tr w:rsidR="00346E05" w14:paraId="52E5F2E1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B2848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8094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4" w:type="pct"/>
            <w:vMerge/>
            <w:vAlign w:val="center"/>
            <w:hideMark/>
          </w:tcPr>
          <w:p w14:paraId="36D5F4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90103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6FE57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02" w:type="pct"/>
            <w:vMerge/>
            <w:vAlign w:val="center"/>
            <w:hideMark/>
          </w:tcPr>
          <w:p w14:paraId="267872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5DFDD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8301B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A3BC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1C8195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5E41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651425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0F7F1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857</w:t>
            </w:r>
          </w:p>
        </w:tc>
      </w:tr>
      <w:tr w:rsidR="00346E05" w14:paraId="68D6C3C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AA386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E5B1C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85AC0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CA221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2FA86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3.94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FFAA3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4D724F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554F7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7B418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730F09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2F206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9F853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696F8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327</w:t>
            </w:r>
          </w:p>
        </w:tc>
      </w:tr>
      <w:tr w:rsidR="00346E05" w14:paraId="790A95E8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22277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F42BB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E2BD2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35BF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071C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2D48D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F4F44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F08F0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ED8C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3E32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/>
            <w:vAlign w:val="center"/>
            <w:hideMark/>
          </w:tcPr>
          <w:p w14:paraId="753505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E103B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D63DB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609</w:t>
            </w:r>
          </w:p>
        </w:tc>
      </w:tr>
      <w:tr w:rsidR="00346E05" w14:paraId="2E3E381B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625CB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30A84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577B0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BBADB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A8624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743EE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414BF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B0101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09165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4EEBD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EBC2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A05C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0692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611</w:t>
            </w:r>
          </w:p>
        </w:tc>
      </w:tr>
      <w:tr w:rsidR="00346E05" w14:paraId="24BC2EF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3FB20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41224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715D5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BA74C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C39D2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15CA2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69D357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BC62B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80C3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2DD5B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611360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5F83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E4413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333</w:t>
            </w:r>
          </w:p>
        </w:tc>
      </w:tr>
      <w:tr w:rsidR="00346E05" w14:paraId="2DAFAD54" w14:textId="77777777" w:rsidTr="00346E05">
        <w:trPr>
          <w:trHeight w:val="280"/>
        </w:trPr>
        <w:tc>
          <w:tcPr>
            <w:tcW w:w="414" w:type="pct"/>
            <w:vMerge w:val="restart"/>
            <w:shd w:val="clear" w:color="auto" w:fill="auto"/>
            <w:vAlign w:val="center"/>
            <w:hideMark/>
          </w:tcPr>
          <w:p w14:paraId="62621C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F246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198C4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CA4FB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-1.23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05768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-1.23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44906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090DC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06639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B09B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E5CCC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9257A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vMerge/>
            <w:vAlign w:val="center"/>
            <w:hideMark/>
          </w:tcPr>
          <w:p w14:paraId="3DD345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D2E8B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159</w:t>
            </w:r>
          </w:p>
        </w:tc>
      </w:tr>
      <w:tr w:rsidR="00346E05" w14:paraId="4B6A3D5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79943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DBFC3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0C810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63B52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CDB30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1FD54F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55996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/>
            <w:vAlign w:val="center"/>
            <w:hideMark/>
          </w:tcPr>
          <w:p w14:paraId="68DF96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ABAA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8B5E1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486A3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C4237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361D6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839</w:t>
            </w:r>
          </w:p>
        </w:tc>
      </w:tr>
      <w:tr w:rsidR="00346E05" w14:paraId="64EA489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5BF7D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E323A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7F59D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4A586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D17CC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5037D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1EFB8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474DB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02207A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30EEB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E67D7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D0B6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1EB24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847</w:t>
            </w:r>
          </w:p>
        </w:tc>
      </w:tr>
      <w:tr w:rsidR="00346E05" w14:paraId="1F85E512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AEF1F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A67A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544" w:type="pct"/>
            <w:vMerge/>
            <w:vAlign w:val="center"/>
            <w:hideMark/>
          </w:tcPr>
          <w:p w14:paraId="17A87F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63177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B0DD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302" w:type="pct"/>
            <w:vMerge/>
            <w:vAlign w:val="center"/>
            <w:hideMark/>
          </w:tcPr>
          <w:p w14:paraId="7637F9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C5DFD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CE410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453DB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00E49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233F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64408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01CF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838</w:t>
            </w:r>
          </w:p>
        </w:tc>
      </w:tr>
      <w:tr w:rsidR="00346E05" w14:paraId="013FC67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EB197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E1804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7E35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6E770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DB9E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F6250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9C189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0B88D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532B17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7416E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43481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D5A60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F259E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846</w:t>
            </w:r>
          </w:p>
        </w:tc>
      </w:tr>
      <w:tr w:rsidR="00346E05" w14:paraId="0206F23C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6AE5F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6A8A3D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4795A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E82A6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54252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5.1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5C7650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1F0DA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4FFF00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4BEC9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65396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FC19D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1C6A1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C227C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788</w:t>
            </w:r>
          </w:p>
        </w:tc>
      </w:tr>
      <w:tr w:rsidR="00346E05" w14:paraId="2E4F3FE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F87A9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6D86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EC657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A2011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B4F05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18941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AADE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B2D5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5F4ED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364F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E99B9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A786B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8C951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794</w:t>
            </w:r>
          </w:p>
        </w:tc>
      </w:tr>
      <w:tr w:rsidR="00346E05" w14:paraId="3C26943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15343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2527E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1C1CF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33272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160A8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18.43</w:t>
            </w:r>
          </w:p>
        </w:tc>
        <w:tc>
          <w:tcPr>
            <w:tcW w:w="302" w:type="pct"/>
            <w:vMerge/>
            <w:vAlign w:val="center"/>
            <w:hideMark/>
          </w:tcPr>
          <w:p w14:paraId="04346D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A5DD5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2CCD17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2FE43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F613A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/>
            <w:vAlign w:val="center"/>
            <w:hideMark/>
          </w:tcPr>
          <w:p w14:paraId="4FFBE2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D2D3F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BDB03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461</w:t>
            </w:r>
          </w:p>
        </w:tc>
      </w:tr>
      <w:tr w:rsidR="00346E05" w14:paraId="07E1B5CC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F102D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AA166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CE2FF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B754E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E403A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0FE77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D3B77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backscatter modulated by [1, -1] and [1, -1, 1, -1]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D6C77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/>
            <w:vAlign w:val="center"/>
            <w:hideMark/>
          </w:tcPr>
          <w:p w14:paraId="453FC8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B0582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D5A58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E07E0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F2EF7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469</w:t>
            </w:r>
          </w:p>
        </w:tc>
      </w:tr>
      <w:tr w:rsidR="00346E05" w14:paraId="21BF1D4B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907FA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2E2E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0B985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68523C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5EA5E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6.84</w:t>
            </w:r>
          </w:p>
        </w:tc>
        <w:tc>
          <w:tcPr>
            <w:tcW w:w="302" w:type="pct"/>
            <w:vMerge/>
            <w:vAlign w:val="center"/>
            <w:hideMark/>
          </w:tcPr>
          <w:p w14:paraId="7B2989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38258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3A7F81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888F9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/>
            <w:vAlign w:val="center"/>
            <w:hideMark/>
          </w:tcPr>
          <w:p w14:paraId="49D56D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BD44D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/>
            <w:vAlign w:val="center"/>
            <w:hideMark/>
          </w:tcPr>
          <w:p w14:paraId="3AA5BD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352FC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</w:tr>
      <w:tr w:rsidR="00346E05" w14:paraId="15A5EB0A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BD39B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FFC3CD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AB5E5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F2BCB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3208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2" w:type="pct"/>
            <w:vMerge/>
            <w:vAlign w:val="center"/>
            <w:hideMark/>
          </w:tcPr>
          <w:p w14:paraId="308320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1847C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2B9FA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CAD4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742D16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96824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B4FF2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50A42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273</w:t>
            </w:r>
          </w:p>
        </w:tc>
      </w:tr>
      <w:tr w:rsidR="00346E05" w14:paraId="16867ED1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9369D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F44FA2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43ED03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8C794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AABB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ED82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5BC24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DCF7A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B88B9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739B4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D2A5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B204D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144C6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276</w:t>
            </w:r>
          </w:p>
        </w:tc>
      </w:tr>
      <w:tr w:rsidR="00346E05" w14:paraId="79127BDA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0BBD2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8AF3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DB301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743C0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-0.62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2C9D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3ACAA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21457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165BD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72B53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433BB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FA455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E6A5C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174CE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837</w:t>
            </w:r>
          </w:p>
        </w:tc>
      </w:tr>
      <w:tr w:rsidR="00346E05" w14:paraId="7B908722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52648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C916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56D20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8563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4760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B4337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CA417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E3246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9C68D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713F0A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A8379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0CE18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D8392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844</w:t>
            </w:r>
          </w:p>
        </w:tc>
      </w:tr>
      <w:tr w:rsidR="00346E05" w14:paraId="7B835E7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29D2A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27524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FBC5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FCBE0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B611E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7E8C6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0266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3F2B68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F5C7C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A18CD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49128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0FC8D7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70EBD5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309</w:t>
            </w:r>
          </w:p>
        </w:tc>
      </w:tr>
      <w:tr w:rsidR="00346E05" w14:paraId="7BAE907F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9CBF8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10C67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3FE12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50A3E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18FF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B0A77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BA93A5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630D0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29B72E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76F1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525F1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BA31B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B594B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312</w:t>
            </w:r>
          </w:p>
        </w:tc>
      </w:tr>
      <w:tr w:rsidR="00346E05" w14:paraId="4039D1A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2EA4F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1F5C2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39EB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50385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313BB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7.8</w:t>
            </w:r>
          </w:p>
        </w:tc>
        <w:tc>
          <w:tcPr>
            <w:tcW w:w="302" w:type="pct"/>
            <w:vMerge/>
            <w:vAlign w:val="center"/>
            <w:hideMark/>
          </w:tcPr>
          <w:p w14:paraId="571A97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237B1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DA786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EE92B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244E5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2DD0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0A9BC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AA9D4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789</w:t>
            </w:r>
          </w:p>
        </w:tc>
      </w:tr>
      <w:tr w:rsidR="00346E05" w14:paraId="2D7E83B9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52C5A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18FCC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B0B6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A46F7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F897E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48BFB8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E0C4C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8DB43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B31E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89D29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05613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136A3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2E91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795</w:t>
            </w:r>
          </w:p>
        </w:tc>
      </w:tr>
      <w:tr w:rsidR="00346E05" w14:paraId="3B59D352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99023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9ACEB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D005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C7FDB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0276E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02" w:type="pct"/>
            <w:vMerge/>
            <w:vAlign w:val="center"/>
            <w:hideMark/>
          </w:tcPr>
          <w:p w14:paraId="33B4B2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62AD5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245FA2E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3F92B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90853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6903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AC99C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3980D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255</w:t>
            </w:r>
          </w:p>
        </w:tc>
      </w:tr>
      <w:tr w:rsidR="00346E05" w14:paraId="6D29ECB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00CD5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76441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C3312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E5B23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97188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395953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C8936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703FF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6F6D3A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C671D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D6F6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3A94A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09FCA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258</w:t>
            </w:r>
          </w:p>
        </w:tc>
      </w:tr>
      <w:tr w:rsidR="00346E05" w14:paraId="30C859AC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C6C22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B6E64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50ECC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3D7EC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D94D2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02" w:type="pct"/>
            <w:vMerge/>
            <w:vAlign w:val="center"/>
            <w:hideMark/>
          </w:tcPr>
          <w:p w14:paraId="314F1E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35F4E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3A4A3B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CDD65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9C0C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842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F064C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FA890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796</w:t>
            </w:r>
          </w:p>
        </w:tc>
      </w:tr>
      <w:tr w:rsidR="00346E05" w14:paraId="2EEC425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124FA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2B339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0B23A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06E6C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7518F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EE8D8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B778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A9B4C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2CF8A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F0E88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BA46A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D85A6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B3E45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790</w:t>
            </w:r>
          </w:p>
        </w:tc>
      </w:tr>
      <w:tr w:rsidR="00346E05" w14:paraId="33794B59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8B9E1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DFB29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78270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214A8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9358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2.8</w:t>
            </w:r>
          </w:p>
        </w:tc>
        <w:tc>
          <w:tcPr>
            <w:tcW w:w="302" w:type="pct"/>
            <w:vMerge/>
            <w:vAlign w:val="center"/>
            <w:hideMark/>
          </w:tcPr>
          <w:p w14:paraId="68B63B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2044F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20" w:type="pct"/>
            <w:vMerge/>
            <w:vAlign w:val="center"/>
            <w:hideMark/>
          </w:tcPr>
          <w:p w14:paraId="6A75F2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9D44F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0F77C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16304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EBF6A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05762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291</w:t>
            </w:r>
          </w:p>
        </w:tc>
      </w:tr>
      <w:tr w:rsidR="00346E05" w14:paraId="5CFECCFB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F4C67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12F78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51F72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27D8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BCF4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0CF452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FC01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45E4C4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7450D6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4B6A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43AE5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287B4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B2CB3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294</w:t>
            </w:r>
          </w:p>
        </w:tc>
      </w:tr>
      <w:tr w:rsidR="00346E05" w14:paraId="088F5C15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60AA32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12123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4A59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24826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4F2A1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6B178A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1220E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12A3A1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A7D00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189B21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25257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7BE532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2E00E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904</w:t>
            </w:r>
          </w:p>
        </w:tc>
      </w:tr>
      <w:tr w:rsidR="00346E05" w14:paraId="62745038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7ECC59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0892B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5E02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69BD3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F5A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0B9D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B99F7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CA7AB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177A92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449E9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29F53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55CF1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99EF6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620</w:t>
            </w:r>
          </w:p>
        </w:tc>
      </w:tr>
      <w:tr w:rsidR="00346E05" w14:paraId="5AE163B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33658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DDA1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F903C5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67D5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970F8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2DFFC4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48113F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58BB19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CCD58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0CBD98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0918A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A8880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1C2D7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225</w:t>
            </w:r>
          </w:p>
        </w:tc>
      </w:tr>
      <w:tr w:rsidR="00346E05" w14:paraId="63435419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3BABF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E4F1D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C3453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3E8529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59AE0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A748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39A7F1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7AFA8B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8D37B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42DAB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70A3A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6E6B49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EAEA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451</w:t>
            </w:r>
          </w:p>
        </w:tc>
      </w:tr>
      <w:tr w:rsidR="00346E05" w14:paraId="37FFBFB3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8FE20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829B5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281B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4AA45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332BA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3C3BCE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D6562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None</w:t>
            </w:r>
          </w:p>
        </w:tc>
        <w:tc>
          <w:tcPr>
            <w:tcW w:w="320" w:type="pct"/>
            <w:vMerge/>
            <w:vAlign w:val="center"/>
            <w:hideMark/>
          </w:tcPr>
          <w:p w14:paraId="1576C6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8A279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C2585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677D0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D9650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AA431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445</w:t>
            </w:r>
          </w:p>
        </w:tc>
      </w:tr>
      <w:tr w:rsidR="00346E05" w14:paraId="039368F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96A17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6231B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BE22A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1E8480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C4799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1D5A4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C1545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171643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241B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03C5A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679BA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46F675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80219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229</w:t>
            </w:r>
          </w:p>
        </w:tc>
      </w:tr>
      <w:tr w:rsidR="00346E05" w14:paraId="710D6D3A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92F7C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DD7F0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02020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B82EE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8F913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302" w:type="pct"/>
            <w:vMerge/>
            <w:vAlign w:val="center"/>
            <w:hideMark/>
          </w:tcPr>
          <w:p w14:paraId="466996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B70F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18D725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0C1EC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A8F6B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B1405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1EE1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DB843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797</w:t>
            </w:r>
          </w:p>
        </w:tc>
      </w:tr>
      <w:tr w:rsidR="00346E05" w14:paraId="514BABD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B2449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33D1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1083A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3AAA1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40B87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95680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79EE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EB0FE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72D67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43E0F6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84D0F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F573C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0C7EF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791</w:t>
            </w:r>
          </w:p>
        </w:tc>
      </w:tr>
      <w:tr w:rsidR="00346E05" w14:paraId="08BD9AA7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F0D1E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5598B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74948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162B3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28559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18.3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0C1BD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338A99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735E9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A48A5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00EAE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E54C0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7603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0E7A66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221</w:t>
            </w:r>
          </w:p>
        </w:tc>
      </w:tr>
      <w:tr w:rsidR="00346E05" w14:paraId="64BB4D1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CE2A1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4D4F2B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157A2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A10C2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00AE8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3D7A16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0FC425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72CFC6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80708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0DA8B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B1FA7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185E24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EA255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792</w:t>
            </w:r>
          </w:p>
        </w:tc>
      </w:tr>
      <w:tr w:rsidR="00346E05" w14:paraId="1AA574F8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08A2C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FE291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1E9ED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640C3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D9C48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2FA69A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580B6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5E33C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98F30D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551BA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B75D0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1CEC7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4B54F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798</w:t>
            </w:r>
          </w:p>
        </w:tc>
      </w:tr>
      <w:tr w:rsidR="00346E05" w14:paraId="2B46161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88515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4884D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0.33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2387F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A2418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5C7E8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8.9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7126B7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756201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BE363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D6962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EE63B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6179B1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49868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5E849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768</w:t>
            </w:r>
          </w:p>
        </w:tc>
      </w:tr>
      <w:tr w:rsidR="00346E05" w14:paraId="26876CF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ACB33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0817F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2FB5D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04905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C6FEB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5C9EF5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92B87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760B77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/>
            <w:vAlign w:val="center"/>
            <w:hideMark/>
          </w:tcPr>
          <w:p w14:paraId="30E5FE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261B3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1E83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2A637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DA1E2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774</w:t>
            </w:r>
          </w:p>
        </w:tc>
      </w:tr>
      <w:tr w:rsidR="00346E05" w14:paraId="41E5F836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346B9E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FA25C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0.37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C692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6EE1D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7F62B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8.25</w:t>
            </w:r>
          </w:p>
        </w:tc>
        <w:tc>
          <w:tcPr>
            <w:tcW w:w="302" w:type="pct"/>
            <w:vMerge/>
            <w:vAlign w:val="center"/>
            <w:hideMark/>
          </w:tcPr>
          <w:p w14:paraId="39F0A9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096A9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EE87C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80E82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333" w:type="pct"/>
            <w:vMerge/>
            <w:vAlign w:val="center"/>
            <w:hideMark/>
          </w:tcPr>
          <w:p w14:paraId="2F9ECA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9C915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324EE3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177015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884</w:t>
            </w:r>
          </w:p>
        </w:tc>
      </w:tr>
      <w:tr w:rsidR="00346E05" w14:paraId="69AC7C92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E6FF5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3681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0.38</w:t>
            </w:r>
          </w:p>
        </w:tc>
        <w:tc>
          <w:tcPr>
            <w:tcW w:w="544" w:type="pct"/>
            <w:vMerge/>
            <w:vAlign w:val="center"/>
            <w:hideMark/>
          </w:tcPr>
          <w:p w14:paraId="7E01FB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D15BD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61DAF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2" w:type="pct"/>
            <w:vMerge/>
            <w:vAlign w:val="center"/>
            <w:hideMark/>
          </w:tcPr>
          <w:p w14:paraId="2BE9E8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78C2F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6819B5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56EE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5.7</w:t>
            </w:r>
          </w:p>
        </w:tc>
        <w:tc>
          <w:tcPr>
            <w:tcW w:w="333" w:type="pct"/>
            <w:vMerge/>
            <w:vAlign w:val="center"/>
            <w:hideMark/>
          </w:tcPr>
          <w:p w14:paraId="4B10AC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9A5A3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27F30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2486FD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872</w:t>
            </w:r>
          </w:p>
        </w:tc>
      </w:tr>
      <w:tr w:rsidR="00346E05" w14:paraId="73D0DE7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1933CE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737B2A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0.39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2359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023999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D385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2BB256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739B3A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25226E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508E7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1A9FD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/>
            <w:vAlign w:val="center"/>
            <w:hideMark/>
          </w:tcPr>
          <w:p w14:paraId="616649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C2698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5FB312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793</w:t>
            </w:r>
          </w:p>
        </w:tc>
      </w:tr>
      <w:tr w:rsidR="00346E05" w14:paraId="3EBBA751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EF48A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6730F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719D2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4A644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995D2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73BB29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3EF7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0AC06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27DCA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0EDE9A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CCA98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34E59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7FD58E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799</w:t>
            </w:r>
          </w:p>
        </w:tc>
      </w:tr>
      <w:tr w:rsidR="00346E05" w14:paraId="558E2025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00EA1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C6895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3321F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54ED53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FB85F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7.2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F29B7D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7DA9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05EC39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26490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6FBC5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33E5A6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C2642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D5F7B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135</w:t>
            </w:r>
          </w:p>
        </w:tc>
      </w:tr>
      <w:tr w:rsidR="00346E05" w14:paraId="7A9D9B3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87409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69985B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AB9A6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4ED1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BADB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118E18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34F54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shd w:val="clear" w:color="auto" w:fill="auto"/>
            <w:vAlign w:val="center"/>
            <w:hideMark/>
          </w:tcPr>
          <w:p w14:paraId="6576DA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1BBA9F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6184E7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A5C4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C5FEA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6A532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147</w:t>
            </w:r>
          </w:p>
        </w:tc>
      </w:tr>
      <w:tr w:rsidR="00346E05" w14:paraId="3473E316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0B5826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FC267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007ED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B3462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3C305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02" w:type="pct"/>
            <w:vMerge/>
            <w:vAlign w:val="center"/>
            <w:hideMark/>
          </w:tcPr>
          <w:p w14:paraId="0BC6E5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8653D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20" w:type="pct"/>
            <w:vMerge w:val="restart"/>
            <w:shd w:val="clear" w:color="auto" w:fill="auto"/>
            <w:vAlign w:val="center"/>
            <w:hideMark/>
          </w:tcPr>
          <w:p w14:paraId="0EEF0E3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023F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33" w:type="pct"/>
            <w:vMerge/>
            <w:vAlign w:val="center"/>
            <w:hideMark/>
          </w:tcPr>
          <w:p w14:paraId="655D69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BAF0E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5D386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EE078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856</w:t>
            </w:r>
          </w:p>
        </w:tc>
      </w:tr>
      <w:tr w:rsidR="00346E05" w14:paraId="54194FCD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5CDB96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F3C33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0.47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382AD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74C44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3DA4C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-1.35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28BF79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549E76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5E46A7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78E84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3" w:type="pct"/>
            <w:vMerge/>
            <w:vAlign w:val="center"/>
            <w:hideMark/>
          </w:tcPr>
          <w:p w14:paraId="1182EE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6F25E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7B2809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9F842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330</w:t>
            </w:r>
          </w:p>
        </w:tc>
      </w:tr>
      <w:tr w:rsidR="00346E05" w14:paraId="57853D44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6A173D2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8918D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2FAF2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039F0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BB61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02" w:type="pct"/>
            <w:vMerge w:val="restart"/>
            <w:shd w:val="clear" w:color="auto" w:fill="auto"/>
            <w:vAlign w:val="center"/>
            <w:hideMark/>
          </w:tcPr>
          <w:p w14:paraId="44A363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B23FC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3E8FEC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26B03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E7C9C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/>
            <w:vAlign w:val="center"/>
            <w:hideMark/>
          </w:tcPr>
          <w:p w14:paraId="1D9CC2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1F0E8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320DD3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608</w:t>
            </w:r>
          </w:p>
        </w:tc>
      </w:tr>
      <w:tr w:rsidR="00346E05" w14:paraId="14A9B941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2D8C49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9E0E7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292E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AE660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30031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2" w:type="pct"/>
            <w:vMerge/>
            <w:vAlign w:val="center"/>
            <w:hideMark/>
          </w:tcPr>
          <w:p w14:paraId="697A1C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CA74D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095BE5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592728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E405C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1D91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76983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65D418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610</w:t>
            </w:r>
          </w:p>
        </w:tc>
      </w:tr>
      <w:tr w:rsidR="00346E05" w14:paraId="01C9CBDE" w14:textId="77777777" w:rsidTr="00346E05">
        <w:trPr>
          <w:trHeight w:val="280"/>
        </w:trPr>
        <w:tc>
          <w:tcPr>
            <w:tcW w:w="414" w:type="pct"/>
            <w:vMerge/>
            <w:vAlign w:val="center"/>
            <w:hideMark/>
          </w:tcPr>
          <w:p w14:paraId="4E34B2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6BA5C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3.73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66ED7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54C64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EB155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3.43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436C7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 (1/3)</w:t>
            </w:r>
          </w:p>
        </w:tc>
        <w:tc>
          <w:tcPr>
            <w:tcW w:w="292" w:type="pct"/>
            <w:vMerge/>
            <w:vAlign w:val="center"/>
            <w:hideMark/>
          </w:tcPr>
          <w:p w14:paraId="748FCA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0" w:type="pct"/>
            <w:vMerge/>
            <w:vAlign w:val="center"/>
            <w:hideMark/>
          </w:tcPr>
          <w:p w14:paraId="4B5EEE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3E69E9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115DAC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/>
            <w:vAlign w:val="center"/>
            <w:hideMark/>
          </w:tcPr>
          <w:p w14:paraId="51A492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319F72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14:paraId="4D02DC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336</w:t>
            </w:r>
          </w:p>
        </w:tc>
      </w:tr>
    </w:tbl>
    <w:p w14:paraId="28C519E9" w14:textId="4061F59F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15E37D8F" w14:textId="3237FBD6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1F1BC665" w14:textId="4B5BA55B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082FEAD5" w14:textId="2225CC4F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09E35DC6" w14:textId="535F403B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29134B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79F5A3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755E4C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53566A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AEEFE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E363A5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169427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E27E32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B41A4F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063274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6E6661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FE7935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20D3F2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13CE2B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7D2194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220F61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58C96E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D862CF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787CD6" w14:textId="098B2F63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7.1.3.3.2 - 2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528B7C13" wp14:editId="2682F8B0">
            <wp:extent cx="8567420" cy="5363210"/>
            <wp:effectExtent l="0" t="0" r="5080" b="8890"/>
            <wp:docPr id="81388039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742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A0DE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5D47A4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7FBF4D4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7.1.3.3.2 - 2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91"/>
        <w:gridCol w:w="1500"/>
        <w:gridCol w:w="1280"/>
        <w:gridCol w:w="903"/>
        <w:gridCol w:w="777"/>
        <w:gridCol w:w="864"/>
        <w:gridCol w:w="846"/>
        <w:gridCol w:w="918"/>
        <w:gridCol w:w="1184"/>
        <w:gridCol w:w="1051"/>
        <w:gridCol w:w="1184"/>
        <w:gridCol w:w="1211"/>
        <w:gridCol w:w="1372"/>
      </w:tblGrid>
      <w:tr w:rsidR="00346E05" w14:paraId="7AA8C170" w14:textId="77777777" w:rsidTr="00346E05">
        <w:trPr>
          <w:trHeight w:val="28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37EC2D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TDL-D, device 2b, non-coherent</w:t>
            </w:r>
          </w:p>
        </w:tc>
      </w:tr>
      <w:tr w:rsidR="00346E05" w14:paraId="450EE92E" w14:textId="77777777" w:rsidTr="00346E05">
        <w:trPr>
          <w:trHeight w:val="320"/>
        </w:trPr>
        <w:tc>
          <w:tcPr>
            <w:tcW w:w="5000" w:type="pct"/>
            <w:gridSpan w:val="13"/>
            <w:shd w:val="clear" w:color="auto" w:fill="auto"/>
            <w:hideMark/>
          </w:tcPr>
          <w:p w14:paraId="3711E8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D2R LLS</w:t>
            </w:r>
          </w:p>
        </w:tc>
      </w:tr>
      <w:tr w:rsidR="00346E05" w14:paraId="1A50B99D" w14:textId="77777777" w:rsidTr="00346E05">
        <w:trPr>
          <w:trHeight w:val="280"/>
        </w:trPr>
        <w:tc>
          <w:tcPr>
            <w:tcW w:w="437" w:type="pct"/>
            <w:shd w:val="clear" w:color="D9E1F2" w:fill="D9E1F2"/>
            <w:noWrap/>
            <w:vAlign w:val="center"/>
            <w:hideMark/>
          </w:tcPr>
          <w:p w14:paraId="6814510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BLER</w:t>
            </w:r>
          </w:p>
        </w:tc>
        <w:tc>
          <w:tcPr>
            <w:tcW w:w="545" w:type="pct"/>
            <w:shd w:val="clear" w:color="D9E1F2" w:fill="D9E1F2"/>
            <w:noWrap/>
            <w:vAlign w:val="center"/>
            <w:hideMark/>
          </w:tcPr>
          <w:p w14:paraId="6E75E9D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SE[bps/Hz]</w:t>
            </w:r>
          </w:p>
        </w:tc>
        <w:tc>
          <w:tcPr>
            <w:tcW w:w="468" w:type="pct"/>
            <w:shd w:val="clear" w:color="D9E1F2" w:fill="D9E1F2"/>
            <w:noWrap/>
            <w:vAlign w:val="center"/>
            <w:hideMark/>
          </w:tcPr>
          <w:p w14:paraId="3C98A49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336" w:type="pct"/>
            <w:shd w:val="clear" w:color="D9E1F2" w:fill="D9E1F2"/>
            <w:noWrap/>
            <w:vAlign w:val="center"/>
            <w:hideMark/>
          </w:tcPr>
          <w:p w14:paraId="46EEF36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MinSNR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57FD436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MaxSNR</w:t>
            </w:r>
          </w:p>
        </w:tc>
        <w:tc>
          <w:tcPr>
            <w:tcW w:w="322" w:type="pct"/>
            <w:shd w:val="clear" w:color="D9E1F2" w:fill="D9E1F2"/>
            <w:noWrap/>
            <w:vAlign w:val="center"/>
            <w:hideMark/>
          </w:tcPr>
          <w:p w14:paraId="2A0FF06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FEC?</w:t>
            </w:r>
          </w:p>
        </w:tc>
        <w:tc>
          <w:tcPr>
            <w:tcW w:w="292" w:type="pct"/>
            <w:shd w:val="clear" w:color="D9E1F2" w:fill="D9E1F2"/>
            <w:noWrap/>
            <w:vAlign w:val="center"/>
            <w:hideMark/>
          </w:tcPr>
          <w:p w14:paraId="40878B4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Line Code</w:t>
            </w:r>
          </w:p>
        </w:tc>
        <w:tc>
          <w:tcPr>
            <w:tcW w:w="341" w:type="pct"/>
            <w:shd w:val="clear" w:color="D9E1F2" w:fill="D9E1F2"/>
            <w:noWrap/>
            <w:vAlign w:val="center"/>
            <w:hideMark/>
          </w:tcPr>
          <w:p w14:paraId="2AF6B1B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#ofRx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550C25D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333" w:type="pct"/>
            <w:shd w:val="clear" w:color="D9E1F2" w:fill="D9E1F2"/>
            <w:noWrap/>
            <w:vAlign w:val="center"/>
            <w:hideMark/>
          </w:tcPr>
          <w:p w14:paraId="4E14DF6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RecvBW[kHz]</w:t>
            </w:r>
          </w:p>
        </w:tc>
        <w:tc>
          <w:tcPr>
            <w:tcW w:w="375" w:type="pct"/>
            <w:shd w:val="clear" w:color="D9E1F2" w:fill="D9E1F2"/>
            <w:noWrap/>
            <w:vAlign w:val="center"/>
            <w:hideMark/>
          </w:tcPr>
          <w:p w14:paraId="11CB700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ChipRate[kcps]</w:t>
            </w:r>
          </w:p>
        </w:tc>
        <w:tc>
          <w:tcPr>
            <w:tcW w:w="384" w:type="pct"/>
            <w:shd w:val="clear" w:color="D9E1F2" w:fill="D9E1F2"/>
            <w:noWrap/>
            <w:vAlign w:val="center"/>
            <w:hideMark/>
          </w:tcPr>
          <w:p w14:paraId="449473F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01" w:type="pct"/>
            <w:shd w:val="clear" w:color="D9E1F2" w:fill="D9E1F2"/>
            <w:noWrap/>
            <w:vAlign w:val="center"/>
            <w:hideMark/>
          </w:tcPr>
          <w:p w14:paraId="0E31748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6159DE5F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25ED69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1FF8B0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29724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1B5B01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D4797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E8BBF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450F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 w:val="restart"/>
            <w:shd w:val="clear" w:color="auto" w:fill="auto"/>
            <w:vAlign w:val="center"/>
            <w:hideMark/>
          </w:tcPr>
          <w:p w14:paraId="4E7D63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B5483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45076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CEE9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55D0A2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FEC25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800</w:t>
            </w:r>
          </w:p>
        </w:tc>
      </w:tr>
      <w:tr w:rsidR="00346E05" w14:paraId="696B916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FB4CB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5FD9F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4DE080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8BE13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EF86F8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BDC85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60BED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29319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04F63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09863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126A9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33847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1287D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806</w:t>
            </w:r>
          </w:p>
        </w:tc>
      </w:tr>
      <w:tr w:rsidR="00346E05" w14:paraId="0400F8B7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EB6C2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43FB3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AE4B7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358C2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F2734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22" w:type="pct"/>
            <w:vMerge/>
            <w:vAlign w:val="center"/>
            <w:hideMark/>
          </w:tcPr>
          <w:p w14:paraId="0E0C49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87438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6DAF77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8A3E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758227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D2DE5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04CDCF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6AFDE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288</w:t>
            </w:r>
          </w:p>
        </w:tc>
      </w:tr>
      <w:tr w:rsidR="00346E05" w14:paraId="5F8C8E0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45248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3A947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vMerge/>
            <w:vAlign w:val="center"/>
            <w:hideMark/>
          </w:tcPr>
          <w:p w14:paraId="202D1F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E1EB7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B6E1F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1.2</w:t>
            </w:r>
          </w:p>
        </w:tc>
        <w:tc>
          <w:tcPr>
            <w:tcW w:w="322" w:type="pct"/>
            <w:vMerge/>
            <w:vAlign w:val="center"/>
            <w:hideMark/>
          </w:tcPr>
          <w:p w14:paraId="4AC665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383170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5BBFD3B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28E1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vMerge/>
            <w:vAlign w:val="center"/>
            <w:hideMark/>
          </w:tcPr>
          <w:p w14:paraId="6060C2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B1917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C9539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3CC4C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324</w:t>
            </w:r>
          </w:p>
        </w:tc>
      </w:tr>
      <w:tr w:rsidR="00346E05" w14:paraId="4EED95B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E3201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F5D68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468" w:type="pct"/>
            <w:vMerge/>
            <w:vAlign w:val="center"/>
            <w:hideMark/>
          </w:tcPr>
          <w:p w14:paraId="4D79B2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0B9C0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1175B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-8.5</w:t>
            </w:r>
          </w:p>
        </w:tc>
        <w:tc>
          <w:tcPr>
            <w:tcW w:w="322" w:type="pct"/>
            <w:vMerge/>
            <w:vAlign w:val="center"/>
            <w:hideMark/>
          </w:tcPr>
          <w:p w14:paraId="782AAC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81A5F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6C344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C3910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42E1F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86A49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608C15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918FE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252</w:t>
            </w:r>
          </w:p>
        </w:tc>
      </w:tr>
      <w:tr w:rsidR="00346E05" w14:paraId="0EABB98E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B9694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AD87E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E68AE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0F300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558FB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22" w:type="pct"/>
            <w:vMerge/>
            <w:vAlign w:val="center"/>
            <w:hideMark/>
          </w:tcPr>
          <w:p w14:paraId="61B483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5232C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117A17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EC11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26690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3CC92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A10EC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65CBC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801</w:t>
            </w:r>
          </w:p>
        </w:tc>
      </w:tr>
      <w:tr w:rsidR="00346E05" w14:paraId="214E40D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CFA40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5790CA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8BFED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25FA38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66BF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7FD439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B9D5C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2EE303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612A5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46307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0633B0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818D1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B28A4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807</w:t>
            </w:r>
          </w:p>
        </w:tc>
      </w:tr>
      <w:tr w:rsidR="00346E05" w14:paraId="527B83A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21999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B35A0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34B14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256C3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159838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</w:t>
            </w:r>
          </w:p>
        </w:tc>
        <w:tc>
          <w:tcPr>
            <w:tcW w:w="322" w:type="pct"/>
            <w:vMerge/>
            <w:vAlign w:val="center"/>
            <w:hideMark/>
          </w:tcPr>
          <w:p w14:paraId="0BB7EA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9B4ED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1D0F46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DFEC3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1B024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7D0F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1B8CF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9F5B7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270</w:t>
            </w:r>
          </w:p>
        </w:tc>
      </w:tr>
      <w:tr w:rsidR="00346E05" w14:paraId="428610B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7757A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0DCDD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541CDB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221E3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924CB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322" w:type="pct"/>
            <w:vMerge/>
            <w:vAlign w:val="center"/>
            <w:hideMark/>
          </w:tcPr>
          <w:p w14:paraId="33966D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D0049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7F0F1F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2454B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7600A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A80B9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374E00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68049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808</w:t>
            </w:r>
          </w:p>
        </w:tc>
      </w:tr>
      <w:tr w:rsidR="00346E05" w14:paraId="447F1EB8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C3CCD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33B39C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0C8C05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72B74B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CEAAB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51C927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07B0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B0F87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DCDF4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133F7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619933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D64C1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D62DB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802</w:t>
            </w:r>
          </w:p>
        </w:tc>
      </w:tr>
      <w:tr w:rsidR="00346E05" w14:paraId="0791B31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BCA5C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D5403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1B2718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5E88C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559D3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-6.8</w:t>
            </w:r>
          </w:p>
        </w:tc>
        <w:tc>
          <w:tcPr>
            <w:tcW w:w="322" w:type="pct"/>
            <w:vMerge/>
            <w:vAlign w:val="center"/>
            <w:hideMark/>
          </w:tcPr>
          <w:p w14:paraId="622274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ED730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06251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6E9F8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8E763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F3A3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10DDB1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3E0F1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306</w:t>
            </w:r>
          </w:p>
        </w:tc>
      </w:tr>
      <w:tr w:rsidR="00346E05" w14:paraId="250D1C7B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B90BF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B029C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E39D5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7BC63F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F86ED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63F08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B3E4E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41" w:type="pct"/>
            <w:vMerge/>
            <w:vAlign w:val="center"/>
            <w:hideMark/>
          </w:tcPr>
          <w:p w14:paraId="50469A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FA9B6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3" w:type="pct"/>
            <w:vMerge/>
            <w:vAlign w:val="center"/>
            <w:hideMark/>
          </w:tcPr>
          <w:p w14:paraId="6CD852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41F28C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10F906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C8A69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</w:tr>
      <w:tr w:rsidR="00346E05" w14:paraId="0A656EF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30A6D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4219B6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6F7680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302326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F8395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0600AA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2AA7C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shd w:val="clear" w:color="auto" w:fill="auto"/>
            <w:vAlign w:val="center"/>
            <w:hideMark/>
          </w:tcPr>
          <w:p w14:paraId="418A2B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6CA98C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F8077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E66D21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09961F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F4C3A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132</w:t>
            </w:r>
          </w:p>
        </w:tc>
      </w:tr>
      <w:tr w:rsidR="00346E05" w14:paraId="01F7ADD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05FEA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2AA0F9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7C8286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6695E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361D2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5.9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5AC29B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76DA11F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 w:val="restart"/>
            <w:shd w:val="clear" w:color="auto" w:fill="auto"/>
            <w:vAlign w:val="center"/>
            <w:hideMark/>
          </w:tcPr>
          <w:p w14:paraId="26F0D2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FD5DB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A4049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1F46EE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F3C2E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E262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226</w:t>
            </w:r>
          </w:p>
        </w:tc>
      </w:tr>
      <w:tr w:rsidR="00346E05" w14:paraId="2FF91A6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5D537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FBCF3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468" w:type="pct"/>
            <w:vMerge/>
            <w:vAlign w:val="center"/>
            <w:hideMark/>
          </w:tcPr>
          <w:p w14:paraId="7ED8184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32739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2DB6C7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7.6</w:t>
            </w:r>
          </w:p>
        </w:tc>
        <w:tc>
          <w:tcPr>
            <w:tcW w:w="322" w:type="pct"/>
            <w:vMerge/>
            <w:vAlign w:val="center"/>
            <w:hideMark/>
          </w:tcPr>
          <w:p w14:paraId="46DC34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8E13D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40F08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FB3A5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/>
            <w:vAlign w:val="center"/>
            <w:hideMark/>
          </w:tcPr>
          <w:p w14:paraId="79E59D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DCED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4E8865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1A271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230</w:t>
            </w:r>
          </w:p>
        </w:tc>
      </w:tr>
      <w:tr w:rsidR="00346E05" w14:paraId="07F50D94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27635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FE0A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BF308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592E1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-2.2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0EF35D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1.6</w:t>
            </w:r>
          </w:p>
        </w:tc>
        <w:tc>
          <w:tcPr>
            <w:tcW w:w="322" w:type="pct"/>
            <w:vMerge/>
            <w:vAlign w:val="center"/>
            <w:hideMark/>
          </w:tcPr>
          <w:p w14:paraId="29471E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87650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5DF042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523F7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FDFD5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390D51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F0462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653CD3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809</w:t>
            </w:r>
          </w:p>
        </w:tc>
      </w:tr>
      <w:tr w:rsidR="00346E05" w14:paraId="17B72CF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F16A2A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0269FF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783C1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549BC5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6F57D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42E206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41586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8C6AB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8C14EF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AFE76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F1E7F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501557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DDA38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803</w:t>
            </w:r>
          </w:p>
        </w:tc>
      </w:tr>
      <w:tr w:rsidR="00346E05" w14:paraId="5BE53597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6944FA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63B0F9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2D1AF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3583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D00CB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16.3</w:t>
            </w:r>
          </w:p>
        </w:tc>
        <w:tc>
          <w:tcPr>
            <w:tcW w:w="322" w:type="pct"/>
            <w:shd w:val="clear" w:color="auto" w:fill="auto"/>
            <w:vAlign w:val="center"/>
            <w:hideMark/>
          </w:tcPr>
          <w:p w14:paraId="127FC6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4AEA5E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C2C47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9B85C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0BF447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4B2C5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95371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11288E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222</w:t>
            </w:r>
          </w:p>
        </w:tc>
      </w:tr>
      <w:tr w:rsidR="00346E05" w14:paraId="5AF9D9C5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345B8A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24C892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0.31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3DAE60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5AA34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4DB723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5CDB6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/>
            <w:vAlign w:val="center"/>
            <w:hideMark/>
          </w:tcPr>
          <w:p w14:paraId="3FCE64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6BF415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DE76D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2715A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1AD3A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DB7C1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D9652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810</w:t>
            </w:r>
          </w:p>
        </w:tc>
      </w:tr>
      <w:tr w:rsidR="00346E05" w14:paraId="0C0E8C11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E24471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0C70B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F0779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1CC584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606A6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D83EC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9278C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D53C3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1190BD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BB41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2CEFE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9FA5F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5294A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804</w:t>
            </w:r>
          </w:p>
        </w:tc>
      </w:tr>
      <w:tr w:rsidR="00346E05" w14:paraId="70147A82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52030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5EE264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0.39</w:t>
            </w:r>
          </w:p>
        </w:tc>
        <w:tc>
          <w:tcPr>
            <w:tcW w:w="468" w:type="pct"/>
            <w:vMerge/>
            <w:vAlign w:val="center"/>
            <w:hideMark/>
          </w:tcPr>
          <w:p w14:paraId="2E247A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486EC5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5C90BE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322" w:type="pct"/>
            <w:vMerge/>
            <w:vAlign w:val="center"/>
            <w:hideMark/>
          </w:tcPr>
          <w:p w14:paraId="37F38C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55155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6C5263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2FB11F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5.8</w:t>
            </w:r>
          </w:p>
        </w:tc>
        <w:tc>
          <w:tcPr>
            <w:tcW w:w="333" w:type="pct"/>
            <w:vMerge/>
            <w:vAlign w:val="center"/>
            <w:hideMark/>
          </w:tcPr>
          <w:p w14:paraId="39090B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2AF812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09D7BF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4CB23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811</w:t>
            </w:r>
          </w:p>
        </w:tc>
      </w:tr>
      <w:tr w:rsidR="00346E05" w14:paraId="17F33C6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CACBD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69F901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10C75A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4AF488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1813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10BBFB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169E1D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ADF4C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39284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56F9CF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89EE5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2DEBC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5FEB8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805</w:t>
            </w:r>
          </w:p>
        </w:tc>
      </w:tr>
      <w:tr w:rsidR="00346E05" w14:paraId="792BBD1D" w14:textId="77777777" w:rsidTr="00346E05">
        <w:trPr>
          <w:trHeight w:val="280"/>
        </w:trPr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14:paraId="6960D78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4338C1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735921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D720E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-4.29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BAEFF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-4.29</w:t>
            </w:r>
          </w:p>
        </w:tc>
        <w:tc>
          <w:tcPr>
            <w:tcW w:w="322" w:type="pct"/>
            <w:vMerge/>
            <w:vAlign w:val="center"/>
            <w:hideMark/>
          </w:tcPr>
          <w:p w14:paraId="638DC0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133C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D01B1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4F7298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6900BE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C8C2B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087AEE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F1AFB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161</w:t>
            </w:r>
          </w:p>
        </w:tc>
      </w:tr>
      <w:tr w:rsidR="00346E05" w14:paraId="3BDFA17E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E02F6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72C8940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13E3C2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3B839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6D74AF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308965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20B90D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30C0AE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FCAE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AAD17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D7755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610B4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09E1F0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843</w:t>
            </w:r>
          </w:p>
        </w:tc>
      </w:tr>
      <w:tr w:rsidR="00346E05" w14:paraId="2697C693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0D4341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83001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0.02</w:t>
            </w:r>
          </w:p>
        </w:tc>
        <w:tc>
          <w:tcPr>
            <w:tcW w:w="468" w:type="pct"/>
            <w:vMerge/>
            <w:vAlign w:val="center"/>
            <w:hideMark/>
          </w:tcPr>
          <w:p w14:paraId="14B94E5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3FFA6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219F20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</w:t>
            </w:r>
          </w:p>
        </w:tc>
        <w:tc>
          <w:tcPr>
            <w:tcW w:w="322" w:type="pct"/>
            <w:vMerge/>
            <w:vAlign w:val="center"/>
            <w:hideMark/>
          </w:tcPr>
          <w:p w14:paraId="709D3E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5B6FF1A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0964D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1259D4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1.14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B0E78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54098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A17C5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D0792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842</w:t>
            </w:r>
          </w:p>
        </w:tc>
      </w:tr>
      <w:tr w:rsidR="00346E05" w14:paraId="5BC4999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7A9B1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341981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0.03</w:t>
            </w: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5198E5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1A5E8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4CEA9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074FE6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F3D48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D17EF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A4CD9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214F12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71971D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384" w:type="pct"/>
            <w:vMerge/>
            <w:vAlign w:val="center"/>
            <w:hideMark/>
          </w:tcPr>
          <w:p w14:paraId="4D5DBD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02C3A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162</w:t>
            </w:r>
          </w:p>
        </w:tc>
      </w:tr>
      <w:tr w:rsidR="00346E05" w14:paraId="7A1BDF50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0455A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FA6F0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shd w:val="clear" w:color="auto" w:fill="auto"/>
            <w:vAlign w:val="center"/>
            <w:hideMark/>
          </w:tcPr>
          <w:p w14:paraId="626644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0867A4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0B0CA8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-3.5</w:t>
            </w:r>
          </w:p>
        </w:tc>
        <w:tc>
          <w:tcPr>
            <w:tcW w:w="322" w:type="pct"/>
            <w:vMerge/>
            <w:vAlign w:val="center"/>
            <w:hideMark/>
          </w:tcPr>
          <w:p w14:paraId="7FAA839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B87CA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336F2C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B0AC1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4.81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76BCA1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D9F4B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231365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A2D62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279</w:t>
            </w:r>
          </w:p>
        </w:tc>
      </w:tr>
      <w:tr w:rsidR="00346E05" w14:paraId="4ADA9AC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A52FC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9FE9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1DCD36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[vivo]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64A821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-1.48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212A5C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-1.17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713197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9CA6C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12B7B6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2CF276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5.08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6CAA68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60662D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AE23C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4311A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841</w:t>
            </w:r>
          </w:p>
        </w:tc>
      </w:tr>
      <w:tr w:rsidR="00346E05" w14:paraId="765008C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3F71666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C72D6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5C9575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6CC250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759397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3A28BF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840D6A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7A7796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58C3E1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5.49</w:t>
            </w:r>
          </w:p>
        </w:tc>
        <w:tc>
          <w:tcPr>
            <w:tcW w:w="333" w:type="pct"/>
            <w:vMerge/>
            <w:vAlign w:val="center"/>
            <w:hideMark/>
          </w:tcPr>
          <w:p w14:paraId="6DAF3D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6D25D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F4A5E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6305F3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840</w:t>
            </w:r>
          </w:p>
        </w:tc>
      </w:tr>
      <w:tr w:rsidR="00346E05" w14:paraId="33D7996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76E84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65DB2F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4B73C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24A21E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7A6CF7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-2.85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15138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CC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3ECAC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 encoding</w:t>
            </w:r>
          </w:p>
        </w:tc>
        <w:tc>
          <w:tcPr>
            <w:tcW w:w="341" w:type="pct"/>
            <w:vMerge/>
            <w:vAlign w:val="center"/>
            <w:hideMark/>
          </w:tcPr>
          <w:p w14:paraId="0992D9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61BA79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5.36</w:t>
            </w:r>
          </w:p>
        </w:tc>
        <w:tc>
          <w:tcPr>
            <w:tcW w:w="333" w:type="pct"/>
            <w:shd w:val="clear" w:color="auto" w:fill="auto"/>
            <w:vAlign w:val="center"/>
            <w:hideMark/>
          </w:tcPr>
          <w:p w14:paraId="49D1DA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B5D4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384" w:type="pct"/>
            <w:vMerge/>
            <w:vAlign w:val="center"/>
            <w:hideMark/>
          </w:tcPr>
          <w:p w14:paraId="649B91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F1F6E4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315</w:t>
            </w:r>
          </w:p>
        </w:tc>
      </w:tr>
      <w:tr w:rsidR="00346E05" w14:paraId="03362306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7125C4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50EDCE5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468" w:type="pct"/>
            <w:vMerge/>
            <w:vAlign w:val="center"/>
            <w:hideMark/>
          </w:tcPr>
          <w:p w14:paraId="4E1278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35B751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4BF91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-9.5</w:t>
            </w:r>
          </w:p>
        </w:tc>
        <w:tc>
          <w:tcPr>
            <w:tcW w:w="322" w:type="pct"/>
            <w:vMerge/>
            <w:vAlign w:val="center"/>
            <w:hideMark/>
          </w:tcPr>
          <w:p w14:paraId="544DB1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38FE5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027460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45A34F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0.96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252119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1D10F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14:paraId="4C4798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71BD38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261</w:t>
            </w:r>
          </w:p>
        </w:tc>
      </w:tr>
      <w:tr w:rsidR="00346E05" w14:paraId="0F5386DD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4EEA3C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B22B1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468" w:type="pct"/>
            <w:vMerge/>
            <w:vAlign w:val="center"/>
            <w:hideMark/>
          </w:tcPr>
          <w:p w14:paraId="4CFB25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9CA90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B23456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-10.2</w:t>
            </w:r>
          </w:p>
        </w:tc>
        <w:tc>
          <w:tcPr>
            <w:tcW w:w="322" w:type="pct"/>
            <w:vMerge/>
            <w:vAlign w:val="center"/>
            <w:hideMark/>
          </w:tcPr>
          <w:p w14:paraId="232A23D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2AE85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1C45D8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E7F1B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1.07</w:t>
            </w:r>
          </w:p>
        </w:tc>
        <w:tc>
          <w:tcPr>
            <w:tcW w:w="333" w:type="pct"/>
            <w:vMerge/>
            <w:vAlign w:val="center"/>
            <w:hideMark/>
          </w:tcPr>
          <w:p w14:paraId="2D55C6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4EB43E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73BC88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22CF8C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297</w:t>
            </w:r>
          </w:p>
        </w:tc>
      </w:tr>
      <w:tr w:rsidR="00346E05" w14:paraId="4B717C8F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26975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72CD5F3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4BCB28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4BEF26A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30A9D0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322" w:type="pct"/>
            <w:vMerge/>
            <w:vAlign w:val="center"/>
            <w:hideMark/>
          </w:tcPr>
          <w:p w14:paraId="7DAAA2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16231D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Manchester</w:t>
            </w:r>
          </w:p>
        </w:tc>
        <w:tc>
          <w:tcPr>
            <w:tcW w:w="341" w:type="pct"/>
            <w:vMerge/>
            <w:vAlign w:val="center"/>
            <w:hideMark/>
          </w:tcPr>
          <w:p w14:paraId="5C214A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0444AB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597E11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547C28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384" w:type="pct"/>
            <w:vMerge/>
            <w:vAlign w:val="center"/>
            <w:hideMark/>
          </w:tcPr>
          <w:p w14:paraId="3A3CCF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9E0AD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227</w:t>
            </w:r>
          </w:p>
        </w:tc>
      </w:tr>
      <w:tr w:rsidR="00346E05" w14:paraId="580D8077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BC464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186180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468" w:type="pct"/>
            <w:vMerge/>
            <w:vAlign w:val="center"/>
            <w:hideMark/>
          </w:tcPr>
          <w:p w14:paraId="6F8931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7D3A6C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4573A4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322" w:type="pct"/>
            <w:vMerge/>
            <w:vAlign w:val="center"/>
            <w:hideMark/>
          </w:tcPr>
          <w:p w14:paraId="006E98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2DDE84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C7ECC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3776A9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23.2</w:t>
            </w:r>
          </w:p>
        </w:tc>
        <w:tc>
          <w:tcPr>
            <w:tcW w:w="333" w:type="pct"/>
            <w:vMerge/>
            <w:vAlign w:val="center"/>
            <w:hideMark/>
          </w:tcPr>
          <w:p w14:paraId="5E476D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754316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29C09A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CF257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231</w:t>
            </w:r>
          </w:p>
        </w:tc>
      </w:tr>
      <w:tr w:rsidR="00346E05" w14:paraId="6A0EC759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190649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14:paraId="214229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468" w:type="pct"/>
            <w:vMerge/>
            <w:vAlign w:val="center"/>
            <w:hideMark/>
          </w:tcPr>
          <w:p w14:paraId="023C39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shd w:val="clear" w:color="auto" w:fill="auto"/>
            <w:vAlign w:val="center"/>
            <w:hideMark/>
          </w:tcPr>
          <w:p w14:paraId="5B6F1E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14:paraId="50FACB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12.4</w:t>
            </w:r>
          </w:p>
        </w:tc>
        <w:tc>
          <w:tcPr>
            <w:tcW w:w="322" w:type="pct"/>
            <w:vMerge w:val="restart"/>
            <w:shd w:val="clear" w:color="auto" w:fill="auto"/>
            <w:vAlign w:val="center"/>
            <w:hideMark/>
          </w:tcPr>
          <w:p w14:paraId="404B5C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no FEC</w:t>
            </w:r>
          </w:p>
        </w:tc>
        <w:tc>
          <w:tcPr>
            <w:tcW w:w="292" w:type="pct"/>
            <w:vMerge/>
            <w:vAlign w:val="center"/>
            <w:hideMark/>
          </w:tcPr>
          <w:p w14:paraId="262A6F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vMerge/>
            <w:vAlign w:val="center"/>
            <w:hideMark/>
          </w:tcPr>
          <w:p w14:paraId="4516B31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shd w:val="clear" w:color="auto" w:fill="auto"/>
            <w:vAlign w:val="center"/>
            <w:hideMark/>
          </w:tcPr>
          <w:p w14:paraId="12E181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44.8</w:t>
            </w:r>
          </w:p>
        </w:tc>
        <w:tc>
          <w:tcPr>
            <w:tcW w:w="333" w:type="pct"/>
            <w:vMerge/>
            <w:vAlign w:val="center"/>
            <w:hideMark/>
          </w:tcPr>
          <w:p w14:paraId="702F07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572DFF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1AB638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5BAF2A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223</w:t>
            </w:r>
          </w:p>
        </w:tc>
      </w:tr>
      <w:tr w:rsidR="00346E05" w14:paraId="1E61A62C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540287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 w:val="restart"/>
            <w:shd w:val="clear" w:color="auto" w:fill="auto"/>
            <w:vAlign w:val="center"/>
            <w:hideMark/>
          </w:tcPr>
          <w:p w14:paraId="0021E2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0.4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  <w:hideMark/>
          </w:tcPr>
          <w:p w14:paraId="2F06A5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336" w:type="pct"/>
            <w:vMerge w:val="restart"/>
            <w:shd w:val="clear" w:color="auto" w:fill="auto"/>
            <w:vAlign w:val="center"/>
            <w:hideMark/>
          </w:tcPr>
          <w:p w14:paraId="2D18F5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-7.9</w:t>
            </w: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3197CD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-2.4</w:t>
            </w:r>
          </w:p>
        </w:tc>
        <w:tc>
          <w:tcPr>
            <w:tcW w:w="322" w:type="pct"/>
            <w:vMerge/>
            <w:vAlign w:val="center"/>
            <w:hideMark/>
          </w:tcPr>
          <w:p w14:paraId="27AE5F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 w:val="restart"/>
            <w:shd w:val="clear" w:color="auto" w:fill="auto"/>
            <w:vAlign w:val="center"/>
            <w:hideMark/>
          </w:tcPr>
          <w:p w14:paraId="678314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MC</w:t>
            </w:r>
          </w:p>
        </w:tc>
        <w:tc>
          <w:tcPr>
            <w:tcW w:w="341" w:type="pct"/>
            <w:vMerge/>
            <w:vAlign w:val="center"/>
            <w:hideMark/>
          </w:tcPr>
          <w:p w14:paraId="2ABC2A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0FC895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1D26C3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75" w:type="pct"/>
            <w:vMerge w:val="restart"/>
            <w:shd w:val="clear" w:color="auto" w:fill="auto"/>
            <w:vAlign w:val="center"/>
            <w:hideMark/>
          </w:tcPr>
          <w:p w14:paraId="732873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384" w:type="pct"/>
            <w:vMerge/>
            <w:vAlign w:val="center"/>
            <w:hideMark/>
          </w:tcPr>
          <w:p w14:paraId="71E6C4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3D0FB3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138</w:t>
            </w:r>
          </w:p>
        </w:tc>
      </w:tr>
      <w:tr w:rsidR="00346E05" w14:paraId="4EB529EA" w14:textId="77777777" w:rsidTr="00346E05">
        <w:trPr>
          <w:trHeight w:val="280"/>
        </w:trPr>
        <w:tc>
          <w:tcPr>
            <w:tcW w:w="437" w:type="pct"/>
            <w:vMerge/>
            <w:vAlign w:val="center"/>
            <w:hideMark/>
          </w:tcPr>
          <w:p w14:paraId="2330AB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5" w:type="pct"/>
            <w:vMerge/>
            <w:vAlign w:val="center"/>
            <w:hideMark/>
          </w:tcPr>
          <w:p w14:paraId="1D2556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8" w:type="pct"/>
            <w:vMerge/>
            <w:vAlign w:val="center"/>
            <w:hideMark/>
          </w:tcPr>
          <w:p w14:paraId="3C833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6" w:type="pct"/>
            <w:vMerge/>
            <w:vAlign w:val="center"/>
            <w:hideMark/>
          </w:tcPr>
          <w:p w14:paraId="0FECAA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056774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2" w:type="pct"/>
            <w:vMerge/>
            <w:vAlign w:val="center"/>
            <w:hideMark/>
          </w:tcPr>
          <w:p w14:paraId="6CECA0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2" w:type="pct"/>
            <w:vMerge/>
            <w:vAlign w:val="center"/>
            <w:hideMark/>
          </w:tcPr>
          <w:p w14:paraId="4CC5C9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41" w:type="pct"/>
            <w:shd w:val="clear" w:color="auto" w:fill="auto"/>
            <w:vAlign w:val="center"/>
            <w:hideMark/>
          </w:tcPr>
          <w:p w14:paraId="5ACB45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75" w:type="pct"/>
            <w:vMerge/>
            <w:vAlign w:val="center"/>
            <w:hideMark/>
          </w:tcPr>
          <w:p w14:paraId="432355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3D9273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75" w:type="pct"/>
            <w:vMerge/>
            <w:vAlign w:val="center"/>
            <w:hideMark/>
          </w:tcPr>
          <w:p w14:paraId="366F45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84" w:type="pct"/>
            <w:vMerge/>
            <w:vAlign w:val="center"/>
            <w:hideMark/>
          </w:tcPr>
          <w:p w14:paraId="65BA9A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01" w:type="pct"/>
            <w:shd w:val="clear" w:color="auto" w:fill="auto"/>
            <w:vAlign w:val="center"/>
            <w:hideMark/>
          </w:tcPr>
          <w:p w14:paraId="42BFAF4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150</w:t>
            </w:r>
          </w:p>
        </w:tc>
      </w:tr>
    </w:tbl>
    <w:p w14:paraId="7A3CB7A8" w14:textId="77266BA1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2FD85ACA" w14:textId="2DD5B2E5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79D2EDE4" w14:textId="25D32252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36A88D16" w14:textId="5E5B90E8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3633548" w14:textId="773E935F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FFD5E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4BF164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1C7781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C55F3D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877C2B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75B0E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F0FB61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8C9E1C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3E7838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3ACE18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A53CC1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BC920A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DF5F35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85408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60A2316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DF0CFDF" w14:textId="77777777" w:rsidR="000C5FFA" w:rsidRDefault="000C5FFA">
      <w:pPr>
        <w:jc w:val="center"/>
        <w:rPr>
          <w:b/>
          <w:bCs/>
        </w:rPr>
      </w:pPr>
    </w:p>
    <w:p w14:paraId="3A635F6D" w14:textId="77777777" w:rsidR="000C5FFA" w:rsidRDefault="000C5FFA"/>
    <w:p w14:paraId="1150A208" w14:textId="77777777" w:rsidR="000C5FFA" w:rsidRDefault="000C5FFA"/>
    <w:p w14:paraId="5D64C0AE" w14:textId="77777777" w:rsidR="000C5FFA" w:rsidRDefault="000C5FFA"/>
    <w:p w14:paraId="7D40C0C1" w14:textId="77777777" w:rsidR="000C5FFA" w:rsidRDefault="000C5FFA"/>
    <w:p w14:paraId="382F9B62" w14:textId="77777777" w:rsidR="000C5FFA" w:rsidRDefault="009D3323">
      <w:pPr>
        <w:pStyle w:val="Heading3"/>
        <w:rPr>
          <w:lang w:eastAsia="zh-CN"/>
        </w:rPr>
      </w:pPr>
      <w:r>
        <w:rPr>
          <w:rFonts w:hint="eastAsia"/>
          <w:lang w:eastAsia="zh-CN"/>
        </w:rPr>
        <w:lastRenderedPageBreak/>
        <w:t>7.1.4</w:t>
      </w:r>
      <w:r>
        <w:rPr>
          <w:lang w:eastAsia="zh-CN"/>
        </w:rPr>
        <w:tab/>
      </w:r>
      <w:r>
        <w:rPr>
          <w:rFonts w:hint="eastAsia"/>
        </w:rPr>
        <w:t xml:space="preserve">Link performance </w:t>
      </w:r>
      <w:r>
        <w:rPr>
          <w:rFonts w:hint="eastAsia"/>
          <w:lang w:eastAsia="zh-CN"/>
        </w:rPr>
        <w:t>for R2D</w:t>
      </w:r>
    </w:p>
    <w:p w14:paraId="1568CE67" w14:textId="77777777" w:rsidR="000C5FFA" w:rsidRDefault="009D3323">
      <w:pPr>
        <w:pStyle w:val="Heading4"/>
      </w:pPr>
      <w:r>
        <w:rPr>
          <w:rFonts w:hint="eastAsia"/>
        </w:rPr>
        <w:t>7.1.4.1</w:t>
      </w:r>
      <w:r>
        <w:tab/>
      </w:r>
      <w:r>
        <w:rPr>
          <w:rFonts w:hint="eastAsia"/>
        </w:rPr>
        <w:t>Device 1</w:t>
      </w:r>
    </w:p>
    <w:p w14:paraId="70C30A0D" w14:textId="77777777" w:rsidR="000C5FFA" w:rsidRDefault="000C5FFA">
      <w:pPr>
        <w:rPr>
          <w:lang w:val="en-GB"/>
        </w:rPr>
      </w:pPr>
    </w:p>
    <w:p w14:paraId="05657D40" w14:textId="77777777" w:rsidR="000C5FFA" w:rsidRDefault="000C5FFA">
      <w:pPr>
        <w:rPr>
          <w:lang w:val="en-GB"/>
        </w:rPr>
      </w:pPr>
    </w:p>
    <w:p w14:paraId="2182C2B7" w14:textId="77777777" w:rsidR="000C5FFA" w:rsidRDefault="000C5FFA"/>
    <w:p w14:paraId="30749E61" w14:textId="77777777" w:rsidR="000C5FFA" w:rsidRDefault="000C5FFA"/>
    <w:p w14:paraId="04ECB60D" w14:textId="536A2E07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7.1.4.1.1 - 1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0639626F" wp14:editId="0B65974D">
            <wp:extent cx="8217535" cy="5363210"/>
            <wp:effectExtent l="0" t="0" r="0" b="8890"/>
            <wp:docPr id="210228033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0B6C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72BE7DB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7.1.4.1.1 - 1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54D3C757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2A6A8D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1, RF-ED</w:t>
            </w:r>
          </w:p>
        </w:tc>
      </w:tr>
      <w:tr w:rsidR="00346E05" w14:paraId="392474AE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5B9333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R2D LLS</w:t>
            </w:r>
          </w:p>
        </w:tc>
      </w:tr>
      <w:tr w:rsidR="00346E05" w14:paraId="3DD30C61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469D114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12AC910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0143C6C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202CA97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6C6DFB6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2531E4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59BCBF3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9016B4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067CDCF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7F3560E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72741439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648EC1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39B70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D26C04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2ABFD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B1897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96961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AD675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7349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1E0BD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1,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5E377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</w:tr>
      <w:tr w:rsidR="00346E05" w14:paraId="1A66953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A38B4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7B5F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40F6A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E7DCB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13.1</w:t>
            </w:r>
          </w:p>
        </w:tc>
        <w:tc>
          <w:tcPr>
            <w:tcW w:w="588" w:type="pct"/>
            <w:vMerge/>
            <w:vAlign w:val="center"/>
            <w:hideMark/>
          </w:tcPr>
          <w:p w14:paraId="5AE7FE8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11D17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40C1C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FBDCF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2FD48F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88CBE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217</w:t>
            </w:r>
          </w:p>
        </w:tc>
      </w:tr>
      <w:tr w:rsidR="00346E05" w14:paraId="6A07493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C770C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E202E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3AF80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E94F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79276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8EA88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89659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6AE168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46B7C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A9750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223</w:t>
            </w:r>
          </w:p>
        </w:tc>
      </w:tr>
      <w:tr w:rsidR="00346E05" w14:paraId="1D2A3EF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48FBB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90AFB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55ED9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2BAB8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50.5</w:t>
            </w:r>
          </w:p>
        </w:tc>
        <w:tc>
          <w:tcPr>
            <w:tcW w:w="588" w:type="pct"/>
            <w:vMerge/>
            <w:vAlign w:val="center"/>
            <w:hideMark/>
          </w:tcPr>
          <w:p w14:paraId="7056E0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FF829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5227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0C90B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BDDB15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2EA2F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58</w:t>
            </w:r>
          </w:p>
        </w:tc>
      </w:tr>
      <w:tr w:rsidR="00346E05" w14:paraId="616B9D8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8BF5A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FFB3FB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C808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8F539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2A6885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49CA40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F2BDE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0FB86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4C53E5A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99E85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66</w:t>
            </w:r>
          </w:p>
        </w:tc>
      </w:tr>
      <w:tr w:rsidR="00346E05" w14:paraId="295DC29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88823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9BC75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DFBA0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9.69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939E4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15.74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CECDD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55EE91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3F30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F3D58B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4F8041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65296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82</w:t>
            </w:r>
          </w:p>
        </w:tc>
      </w:tr>
      <w:tr w:rsidR="00346E05" w14:paraId="37ABED3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CFF36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D151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A2404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2DF34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7EDD1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99E4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FF054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01F139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E4049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4F63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88</w:t>
            </w:r>
          </w:p>
        </w:tc>
      </w:tr>
      <w:tr w:rsidR="00346E05" w14:paraId="684BF09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9B86F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ACEC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C0A9D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E4C5A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588" w:type="pct"/>
            <w:vMerge/>
            <w:vAlign w:val="center"/>
            <w:hideMark/>
          </w:tcPr>
          <w:p w14:paraId="023DDC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A3891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73278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64E3B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725CFF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4D346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212</w:t>
            </w:r>
          </w:p>
        </w:tc>
      </w:tr>
      <w:tr w:rsidR="00346E05" w14:paraId="1205042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45A51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7EF20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BC6E9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8F764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5C54C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D1AF3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04AB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291" w:type="pct"/>
            <w:vMerge/>
            <w:vAlign w:val="center"/>
            <w:hideMark/>
          </w:tcPr>
          <w:p w14:paraId="142C20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BF080A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4851F0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214</w:t>
            </w:r>
          </w:p>
        </w:tc>
      </w:tr>
      <w:tr w:rsidR="00346E05" w14:paraId="37F67AF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57DEC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AEC35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[Pana]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2CF6A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A3913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588" w:type="pct"/>
            <w:vMerge/>
            <w:vAlign w:val="center"/>
            <w:hideMark/>
          </w:tcPr>
          <w:p w14:paraId="6AA163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C7475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AD937E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429C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M=1</w:t>
            </w:r>
          </w:p>
        </w:tc>
        <w:tc>
          <w:tcPr>
            <w:tcW w:w="594" w:type="pct"/>
            <w:vMerge/>
            <w:vAlign w:val="center"/>
            <w:hideMark/>
          </w:tcPr>
          <w:p w14:paraId="188305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7F83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200</w:t>
            </w:r>
          </w:p>
        </w:tc>
      </w:tr>
      <w:tr w:rsidR="00346E05" w14:paraId="42D0297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5D72B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AB506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DBC33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817BA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1514F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758D7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165535D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DFF9C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22610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954BC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202</w:t>
            </w:r>
          </w:p>
        </w:tc>
      </w:tr>
      <w:tr w:rsidR="00346E05" w14:paraId="0F37905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6D429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442469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D9B0F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10A343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8" w:type="pct"/>
            <w:vMerge/>
            <w:vAlign w:val="center"/>
            <w:hideMark/>
          </w:tcPr>
          <w:p w14:paraId="626F46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1EDDF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7D9C51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0F66F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392831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5ED648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144</w:t>
            </w:r>
          </w:p>
        </w:tc>
      </w:tr>
      <w:tr w:rsidR="00346E05" w14:paraId="20FBA69B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61A899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22B7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ADB27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880D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588" w:type="pct"/>
            <w:vMerge/>
            <w:vAlign w:val="center"/>
            <w:hideMark/>
          </w:tcPr>
          <w:p w14:paraId="326D8A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F66471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1C1C58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1C377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42D7D0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C5F59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225</w:t>
            </w:r>
          </w:p>
        </w:tc>
      </w:tr>
      <w:tr w:rsidR="00346E05" w14:paraId="3BA4B4B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13352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8E7B8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CACFA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3012B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EDF33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3BEF2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F670B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0F4246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C9CC1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4B7D6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231</w:t>
            </w:r>
          </w:p>
        </w:tc>
      </w:tr>
      <w:tr w:rsidR="00346E05" w14:paraId="47A620C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8B5B6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E28686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F393D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1F6B0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39.7</w:t>
            </w:r>
          </w:p>
        </w:tc>
        <w:tc>
          <w:tcPr>
            <w:tcW w:w="588" w:type="pct"/>
            <w:vMerge/>
            <w:vAlign w:val="center"/>
            <w:hideMark/>
          </w:tcPr>
          <w:p w14:paraId="5FD47A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57774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2C3A36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6618E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OOK-1,OOK-4 M = 1</w:t>
            </w:r>
          </w:p>
        </w:tc>
        <w:tc>
          <w:tcPr>
            <w:tcW w:w="594" w:type="pct"/>
            <w:vMerge/>
            <w:vAlign w:val="center"/>
            <w:hideMark/>
          </w:tcPr>
          <w:p w14:paraId="07A863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1EC77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31,59</w:t>
            </w:r>
          </w:p>
        </w:tc>
      </w:tr>
      <w:tr w:rsidR="00346E05" w14:paraId="7BCDEE1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B43EA5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7824EC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15A2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1FE6F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90E43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035057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3C8E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A20698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487DFE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49ED1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67</w:t>
            </w:r>
          </w:p>
        </w:tc>
      </w:tr>
      <w:tr w:rsidR="00346E05" w14:paraId="3756DCD6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6330B5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F4805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068A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3.99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B0711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9.74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93F8B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65D298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B42692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DC91D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477580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BFD4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85</w:t>
            </w:r>
          </w:p>
        </w:tc>
      </w:tr>
      <w:tr w:rsidR="00346E05" w14:paraId="7754386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A62C5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A3DB7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CA630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EA404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55BD9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FABFC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410BC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5123CF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5E235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2959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91</w:t>
            </w:r>
          </w:p>
        </w:tc>
      </w:tr>
      <w:tr w:rsidR="00346E05" w14:paraId="1FD5AF3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50518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F9CA4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[Lenovo]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74EC0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34BDF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50D09D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E3083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624F8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5.6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36934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55FF9C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2F9E3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211</w:t>
            </w:r>
          </w:p>
        </w:tc>
      </w:tr>
      <w:tr w:rsidR="00346E05" w14:paraId="50336CA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3AEFD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48F6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92D36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89ED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461E3C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A6B97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CA171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6.4</w:t>
            </w:r>
          </w:p>
        </w:tc>
        <w:tc>
          <w:tcPr>
            <w:tcW w:w="291" w:type="pct"/>
            <w:vMerge/>
            <w:vAlign w:val="center"/>
            <w:hideMark/>
          </w:tcPr>
          <w:p w14:paraId="789DA2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266D1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D805B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213</w:t>
            </w:r>
          </w:p>
        </w:tc>
      </w:tr>
      <w:tr w:rsidR="00346E05" w14:paraId="5A64BDE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FDC20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ADF71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91812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B96E5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588" w:type="pct"/>
            <w:vMerge/>
            <w:vAlign w:val="center"/>
            <w:hideMark/>
          </w:tcPr>
          <w:p w14:paraId="66EEFF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9CC74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339259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07EDFC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6E5CB6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5DDD5E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143</w:t>
            </w:r>
          </w:p>
        </w:tc>
      </w:tr>
      <w:tr w:rsidR="00346E05" w14:paraId="7CA2E58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5D590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D1EBC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[CEWiT]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F3A7D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12.83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1E749A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12.83</w:t>
            </w:r>
          </w:p>
        </w:tc>
        <w:tc>
          <w:tcPr>
            <w:tcW w:w="588" w:type="pct"/>
            <w:vMerge/>
            <w:vAlign w:val="center"/>
            <w:hideMark/>
          </w:tcPr>
          <w:p w14:paraId="510227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AC06E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235C123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E32DF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0A217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6131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210</w:t>
            </w:r>
          </w:p>
        </w:tc>
      </w:tr>
      <w:tr w:rsidR="00346E05" w14:paraId="0284445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04B91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E2377C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[IDCC]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1B5C4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9.22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652E6B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9.22</w:t>
            </w:r>
          </w:p>
        </w:tc>
        <w:tc>
          <w:tcPr>
            <w:tcW w:w="588" w:type="pct"/>
            <w:vMerge/>
            <w:vAlign w:val="center"/>
            <w:hideMark/>
          </w:tcPr>
          <w:p w14:paraId="40DD276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3E0B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A47B4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BEFDC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3BE0D9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C0E0F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280</w:t>
            </w:r>
          </w:p>
        </w:tc>
      </w:tr>
      <w:tr w:rsidR="00346E05" w14:paraId="7B76DDA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73EA56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95B6A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[Tejas]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2FFA6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1491FE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6.5</w:t>
            </w:r>
          </w:p>
        </w:tc>
        <w:tc>
          <w:tcPr>
            <w:tcW w:w="588" w:type="pct"/>
            <w:vMerge/>
            <w:vAlign w:val="center"/>
            <w:hideMark/>
          </w:tcPr>
          <w:p w14:paraId="3FEA47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D2AC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22C55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9D4A7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E3398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C7EE7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215</w:t>
            </w:r>
          </w:p>
        </w:tc>
      </w:tr>
    </w:tbl>
    <w:p w14:paraId="2B1B5A1A" w14:textId="49AE1A18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2231BD81" w14:textId="550B3C76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189D0BDF" w14:textId="6F1C0D29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646E4202" w14:textId="3071CB9D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0441215A" w14:textId="41A7FBA8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1A9357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375D44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A5E6A4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32043F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7DC459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86619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FE782A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F8D707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20F0B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AC00BE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494775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EB29B0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4F1EFE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08E1A2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68E602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0C6A8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A6072A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11B127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6A00FB5" w14:textId="13BC7A75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7.1.4.1.1 - 2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4D2C83F9" wp14:editId="3F5AA6C4">
            <wp:extent cx="8217535" cy="5363210"/>
            <wp:effectExtent l="0" t="0" r="0" b="8890"/>
            <wp:docPr id="148348449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7809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A5D525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5FE5520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7.1.4.1.1 - 2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69AFCD5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3914AF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TDL-D, device 1, RF-ED</w:t>
            </w:r>
          </w:p>
        </w:tc>
      </w:tr>
      <w:tr w:rsidR="00346E05" w14:paraId="7621CE25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186502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R2D LLS</w:t>
            </w:r>
          </w:p>
        </w:tc>
      </w:tr>
      <w:tr w:rsidR="00346E05" w14:paraId="39EBA9DF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09EE597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17EB76D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3F3BB21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702BB98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878569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B9EB8B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3320565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7A9CFAA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7347E71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2878B60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05A8449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20E091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623AAB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FE16C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060F0A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A2444D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C713B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EF536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02E2A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3620A1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1,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CE4609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</w:t>
            </w:r>
          </w:p>
        </w:tc>
      </w:tr>
      <w:tr w:rsidR="00346E05" w14:paraId="3164695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B9188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930BD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DF400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4B0C8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12.9</w:t>
            </w:r>
          </w:p>
        </w:tc>
        <w:tc>
          <w:tcPr>
            <w:tcW w:w="588" w:type="pct"/>
            <w:vMerge/>
            <w:vAlign w:val="center"/>
            <w:hideMark/>
          </w:tcPr>
          <w:p w14:paraId="0D1B1B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40940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1F3F7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175E5E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1A50B71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58D1B7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233</w:t>
            </w:r>
          </w:p>
        </w:tc>
      </w:tr>
      <w:tr w:rsidR="00346E05" w14:paraId="47E18FF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42A34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1EA3B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C7A7E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25BFB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DDBF3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A242D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8E6EC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0E171D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7E058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4AC7A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239</w:t>
            </w:r>
          </w:p>
        </w:tc>
      </w:tr>
      <w:tr w:rsidR="00346E05" w14:paraId="075EF82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35D1E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65F1C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9D90A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66640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36.4</w:t>
            </w:r>
          </w:p>
        </w:tc>
        <w:tc>
          <w:tcPr>
            <w:tcW w:w="588" w:type="pct"/>
            <w:vMerge/>
            <w:vAlign w:val="center"/>
            <w:hideMark/>
          </w:tcPr>
          <w:p w14:paraId="4BCDBD8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EED4A2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04266A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E69D0A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6C75FC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6824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60</w:t>
            </w:r>
          </w:p>
        </w:tc>
      </w:tr>
      <w:tr w:rsidR="00346E05" w14:paraId="3CB6675F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163345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DB68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D5395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A934D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00BD0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305B4D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9A97D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644DF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0B3D42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8388E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68</w:t>
            </w:r>
          </w:p>
        </w:tc>
      </w:tr>
      <w:tr w:rsidR="00346E05" w14:paraId="25BF5794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3CA888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8969E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548EB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98366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10540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177EF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13DD97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CD1C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23BBD1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76CD8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241</w:t>
            </w:r>
          </w:p>
        </w:tc>
      </w:tr>
      <w:tr w:rsidR="00346E05" w14:paraId="2FA6780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88FA0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90D69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9912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56CBB0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74FBD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9306B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18625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425046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CB2F08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7C305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247</w:t>
            </w:r>
          </w:p>
        </w:tc>
      </w:tr>
      <w:tr w:rsidR="00346E05" w14:paraId="171BB1E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05875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AEBC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[CATT]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6735E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20.3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30411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32.6</w:t>
            </w:r>
          </w:p>
        </w:tc>
        <w:tc>
          <w:tcPr>
            <w:tcW w:w="588" w:type="pct"/>
            <w:vMerge/>
            <w:vAlign w:val="center"/>
            <w:hideMark/>
          </w:tcPr>
          <w:p w14:paraId="6E16AE7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7312D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4B33E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B60C6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AA828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0152A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61</w:t>
            </w:r>
          </w:p>
        </w:tc>
      </w:tr>
      <w:tr w:rsidR="00346E05" w14:paraId="643D0BB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C8446B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99A31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7087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6FBAE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05BF4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12BCFB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71B5B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6F8E06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 = 16</w:t>
            </w:r>
          </w:p>
        </w:tc>
        <w:tc>
          <w:tcPr>
            <w:tcW w:w="594" w:type="pct"/>
            <w:vMerge/>
            <w:vAlign w:val="center"/>
            <w:hideMark/>
          </w:tcPr>
          <w:p w14:paraId="36A25A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D7BDF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69</w:t>
            </w:r>
          </w:p>
        </w:tc>
      </w:tr>
    </w:tbl>
    <w:p w14:paraId="094089BE" w14:textId="1850FCC8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76D40BBD" w14:textId="50EC031E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04986C51" w14:textId="7BBF595C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5FBD9DFB" w14:textId="0DF82B0E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492D7906" w14:textId="1B03115B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088C0B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955BE5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972E5E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7EA4C1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2752C4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4305C2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E4D60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9762F0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5F7845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39E266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533001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096B28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04B551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50BEC6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57838B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02427C8" w14:textId="77777777" w:rsidR="000C5FFA" w:rsidRDefault="000C5FFA">
      <w:pPr>
        <w:jc w:val="center"/>
        <w:rPr>
          <w:b/>
          <w:bCs/>
        </w:rPr>
      </w:pPr>
    </w:p>
    <w:p w14:paraId="16170E0F" w14:textId="77777777" w:rsidR="000C5FFA" w:rsidRDefault="000C5FFA">
      <w:pPr>
        <w:rPr>
          <w:lang w:val="en-GB"/>
        </w:rPr>
      </w:pPr>
    </w:p>
    <w:p w14:paraId="0D83063B" w14:textId="77777777" w:rsidR="000C5FFA" w:rsidRDefault="000C5FFA">
      <w:pPr>
        <w:rPr>
          <w:lang w:val="en-GB"/>
        </w:rPr>
      </w:pPr>
    </w:p>
    <w:p w14:paraId="7692C26C" w14:textId="77777777" w:rsidR="000C5FFA" w:rsidRDefault="000C5FFA">
      <w:pPr>
        <w:rPr>
          <w:lang w:val="en-GB"/>
        </w:rPr>
      </w:pPr>
    </w:p>
    <w:p w14:paraId="7739A3E4" w14:textId="77777777" w:rsidR="000C5FFA" w:rsidRDefault="000C5FFA">
      <w:pPr>
        <w:rPr>
          <w:lang w:val="en-GB"/>
        </w:rPr>
      </w:pPr>
    </w:p>
    <w:p w14:paraId="79514900" w14:textId="77777777" w:rsidR="000C5FFA" w:rsidRDefault="009D3323">
      <w:pPr>
        <w:pStyle w:val="Heading4"/>
      </w:pPr>
      <w:r>
        <w:rPr>
          <w:rFonts w:hint="eastAsia"/>
        </w:rPr>
        <w:lastRenderedPageBreak/>
        <w:t>7.1.4.2</w:t>
      </w:r>
      <w:r>
        <w:tab/>
      </w:r>
      <w:r>
        <w:rPr>
          <w:rFonts w:hint="eastAsia"/>
        </w:rPr>
        <w:t>Device 2a</w:t>
      </w:r>
    </w:p>
    <w:p w14:paraId="3E6A89D9" w14:textId="1E6C5B1D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Figure 7.1.4.2.1 - 1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230F6531" wp14:editId="4F843830">
            <wp:extent cx="8217535" cy="5363210"/>
            <wp:effectExtent l="0" t="0" r="0" b="8890"/>
            <wp:docPr id="64151626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7259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CDBA4BF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7.1.4.2.1 - 1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38B6548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614BEC5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2a, RF-ED</w:t>
            </w:r>
          </w:p>
        </w:tc>
      </w:tr>
      <w:tr w:rsidR="00346E05" w14:paraId="1DEF44B9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45D52B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R2D LLS</w:t>
            </w:r>
          </w:p>
        </w:tc>
      </w:tr>
      <w:tr w:rsidR="00346E05" w14:paraId="52D8B74D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7F2C1E0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5A8A0FC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7D8BEF2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7C637FC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02A5EB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447FA54F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6FF5AEF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3F4585A8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69254EB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74A277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00392A3D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5EFCF23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8E521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94C2F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AD53A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6125CB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1EF8C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DE57C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7DF51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D4C21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2a,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AC11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</w:t>
            </w:r>
          </w:p>
        </w:tc>
      </w:tr>
      <w:tr w:rsidR="00346E05" w14:paraId="7081B91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C1617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6A036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B658FC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248C6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88" w:type="pct"/>
            <w:vMerge/>
            <w:vAlign w:val="center"/>
            <w:hideMark/>
          </w:tcPr>
          <w:p w14:paraId="6CEBE34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07B88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0E433C8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47619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01BB4E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B143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124</w:t>
            </w:r>
          </w:p>
        </w:tc>
      </w:tr>
      <w:tr w:rsidR="00346E05" w14:paraId="458D60B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BA717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4488C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E544E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434301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C9579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D5F587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DD24E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818CE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AAF13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9573E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120</w:t>
            </w:r>
          </w:p>
        </w:tc>
      </w:tr>
      <w:tr w:rsidR="00346E05" w14:paraId="2F9C6252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BC4B5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79D21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07C761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7.36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1CB5F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11.85</w:t>
            </w:r>
          </w:p>
        </w:tc>
        <w:tc>
          <w:tcPr>
            <w:tcW w:w="588" w:type="pct"/>
            <w:vMerge/>
            <w:vAlign w:val="center"/>
            <w:hideMark/>
          </w:tcPr>
          <w:p w14:paraId="220BF6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0007E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E1097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D908C2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7D5C68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30AE5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83</w:t>
            </w:r>
          </w:p>
        </w:tc>
      </w:tr>
      <w:tr w:rsidR="00346E05" w14:paraId="427E433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D74B8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1C9C4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4881B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48AD8F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DB17C3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CF6AA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E0691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7D101B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DF1576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EB435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89</w:t>
            </w:r>
          </w:p>
        </w:tc>
      </w:tr>
      <w:tr w:rsidR="00346E05" w14:paraId="21558FC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0E662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14EBC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[Pana]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490AC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D3FC39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588" w:type="pct"/>
            <w:vMerge/>
            <w:vAlign w:val="center"/>
            <w:hideMark/>
          </w:tcPr>
          <w:p w14:paraId="323F29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C2650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4F5FC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BDEA7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M=1</w:t>
            </w:r>
          </w:p>
        </w:tc>
        <w:tc>
          <w:tcPr>
            <w:tcW w:w="594" w:type="pct"/>
            <w:vMerge/>
            <w:vAlign w:val="center"/>
            <w:hideMark/>
          </w:tcPr>
          <w:p w14:paraId="77C0D9D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C72F6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204</w:t>
            </w:r>
          </w:p>
        </w:tc>
      </w:tr>
      <w:tr w:rsidR="00346E05" w14:paraId="5E08891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A78F3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D15B5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4ED4D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C2E5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5FB27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F2B71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40A290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7E7ED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AD42E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909F4F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207</w:t>
            </w:r>
          </w:p>
        </w:tc>
      </w:tr>
      <w:tr w:rsidR="00346E05" w14:paraId="408EAC6F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88028E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7ACD3F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C4CAC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485A1A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588" w:type="pct"/>
            <w:vMerge/>
            <w:vAlign w:val="center"/>
            <w:hideMark/>
          </w:tcPr>
          <w:p w14:paraId="35974F1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8C32EB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42E486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41978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70256CF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6D2D0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146</w:t>
            </w:r>
          </w:p>
        </w:tc>
      </w:tr>
      <w:tr w:rsidR="00346E05" w14:paraId="3425EE5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C7A05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034BDC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261724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17.52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F69F8B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24.08</w:t>
            </w:r>
          </w:p>
        </w:tc>
        <w:tc>
          <w:tcPr>
            <w:tcW w:w="588" w:type="pct"/>
            <w:vMerge/>
            <w:vAlign w:val="center"/>
            <w:hideMark/>
          </w:tcPr>
          <w:p w14:paraId="3F7766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29534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0F929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1.75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C8B8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4C52CC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69AD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153,154,155</w:t>
            </w:r>
          </w:p>
        </w:tc>
      </w:tr>
      <w:tr w:rsidR="00346E05" w14:paraId="19F9B72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E3478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F1A0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B924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EACF9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CDD743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6BF97E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F3253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/>
            <w:vAlign w:val="center"/>
            <w:hideMark/>
          </w:tcPr>
          <w:p w14:paraId="68CA85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C82FB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7E5E7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164</w:t>
            </w:r>
          </w:p>
        </w:tc>
      </w:tr>
      <w:tr w:rsidR="00346E05" w14:paraId="731836F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BF32D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B30EF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6F85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46E9A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34.6</w:t>
            </w:r>
          </w:p>
        </w:tc>
        <w:tc>
          <w:tcPr>
            <w:tcW w:w="588" w:type="pct"/>
            <w:vMerge/>
            <w:vAlign w:val="center"/>
            <w:hideMark/>
          </w:tcPr>
          <w:p w14:paraId="521770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84AAC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3C233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C2BD6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M=2</w:t>
            </w:r>
          </w:p>
        </w:tc>
        <w:tc>
          <w:tcPr>
            <w:tcW w:w="594" w:type="pct"/>
            <w:vMerge/>
            <w:vAlign w:val="center"/>
            <w:hideMark/>
          </w:tcPr>
          <w:p w14:paraId="58DB5E3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2BA60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103</w:t>
            </w:r>
          </w:p>
        </w:tc>
      </w:tr>
      <w:tr w:rsidR="00346E05" w14:paraId="55C45AB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3010E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A899E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C9654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E21CE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1F470A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992D39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0CB49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11C231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M=8</w:t>
            </w:r>
          </w:p>
        </w:tc>
        <w:tc>
          <w:tcPr>
            <w:tcW w:w="594" w:type="pct"/>
            <w:vMerge/>
            <w:vAlign w:val="center"/>
            <w:hideMark/>
          </w:tcPr>
          <w:p w14:paraId="61E2039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6B195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105</w:t>
            </w:r>
          </w:p>
        </w:tc>
      </w:tr>
      <w:tr w:rsidR="00346E05" w14:paraId="2FCCA82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8D99D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F7A96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CE9B6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D02A4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19.61</w:t>
            </w:r>
          </w:p>
        </w:tc>
        <w:tc>
          <w:tcPr>
            <w:tcW w:w="588" w:type="pct"/>
            <w:vMerge/>
            <w:vAlign w:val="center"/>
            <w:hideMark/>
          </w:tcPr>
          <w:p w14:paraId="796118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D0080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37528CF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4F653E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/>
            <w:vAlign w:val="center"/>
            <w:hideMark/>
          </w:tcPr>
          <w:p w14:paraId="28FD37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53BBCF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75</w:t>
            </w:r>
          </w:p>
        </w:tc>
      </w:tr>
      <w:tr w:rsidR="00346E05" w14:paraId="686B388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95C57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684A1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92E0D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6C016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2314D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8806CC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1D9162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034DC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6F7E7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897C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77</w:t>
            </w:r>
          </w:p>
        </w:tc>
      </w:tr>
      <w:tr w:rsidR="00346E05" w14:paraId="16A400C2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746484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F4122C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0E003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CFC1C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588" w:type="pct"/>
            <w:vMerge/>
            <w:vAlign w:val="center"/>
            <w:hideMark/>
          </w:tcPr>
          <w:p w14:paraId="6ED13B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BD3E3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3AD8F2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DF87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D56D6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77320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119</w:t>
            </w:r>
          </w:p>
        </w:tc>
      </w:tr>
      <w:tr w:rsidR="00346E05" w14:paraId="14D0BCD5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CBDCEA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8AD645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EEE18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F3910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B49AD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499B90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485CAE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6B211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85923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EABED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121</w:t>
            </w:r>
          </w:p>
        </w:tc>
      </w:tr>
      <w:tr w:rsidR="00346E05" w14:paraId="0376130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6E8FB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31048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2A71D1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5014B7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6.23</w:t>
            </w:r>
          </w:p>
        </w:tc>
        <w:tc>
          <w:tcPr>
            <w:tcW w:w="588" w:type="pct"/>
            <w:vMerge/>
            <w:vAlign w:val="center"/>
            <w:hideMark/>
          </w:tcPr>
          <w:p w14:paraId="45D849E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59746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677C8A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DBAE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/>
            <w:vAlign w:val="center"/>
            <w:hideMark/>
          </w:tcPr>
          <w:p w14:paraId="19D51E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FFE8D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86</w:t>
            </w:r>
          </w:p>
        </w:tc>
      </w:tr>
      <w:tr w:rsidR="00346E05" w14:paraId="722555A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3C59F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F8CAF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32C3B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30337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D7BE6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545AF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D5BA8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305A37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00EBB7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03A28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92</w:t>
            </w:r>
          </w:p>
        </w:tc>
      </w:tr>
      <w:tr w:rsidR="00346E05" w14:paraId="1AF66A9C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D534CF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FBD93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[Sony]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6BD41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659867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588" w:type="pct"/>
            <w:vMerge/>
            <w:vAlign w:val="center"/>
            <w:hideMark/>
          </w:tcPr>
          <w:p w14:paraId="22D465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352A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7B95D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D4ECB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OOK1, M=1</w:t>
            </w:r>
          </w:p>
        </w:tc>
        <w:tc>
          <w:tcPr>
            <w:tcW w:w="594" w:type="pct"/>
            <w:vMerge/>
            <w:vAlign w:val="center"/>
            <w:hideMark/>
          </w:tcPr>
          <w:p w14:paraId="12E74F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EE3F9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145</w:t>
            </w:r>
          </w:p>
        </w:tc>
      </w:tr>
      <w:tr w:rsidR="00346E05" w14:paraId="281090F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A64A0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1792F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21113B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D1857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588" w:type="pct"/>
            <w:vMerge/>
            <w:vAlign w:val="center"/>
            <w:hideMark/>
          </w:tcPr>
          <w:p w14:paraId="19D3AF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90537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081DA6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47A3AC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02D4CB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4E3F3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94,96</w:t>
            </w:r>
          </w:p>
        </w:tc>
      </w:tr>
      <w:tr w:rsidR="00346E05" w14:paraId="4637B66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E9699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27ED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64B19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3.37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A1E12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6.38</w:t>
            </w:r>
          </w:p>
        </w:tc>
        <w:tc>
          <w:tcPr>
            <w:tcW w:w="588" w:type="pct"/>
            <w:vMerge/>
            <w:vAlign w:val="center"/>
            <w:hideMark/>
          </w:tcPr>
          <w:p w14:paraId="5EBD56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0B6AAD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1AC3F94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3FF5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/>
            <w:vAlign w:val="center"/>
            <w:hideMark/>
          </w:tcPr>
          <w:p w14:paraId="0FCBA2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2363F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74</w:t>
            </w:r>
          </w:p>
        </w:tc>
      </w:tr>
      <w:tr w:rsidR="00346E05" w14:paraId="3D25732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25DACF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EC068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67108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94D2C7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0AF8EE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09D3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6610A1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701D6C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C99C38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1EEB1B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76</w:t>
            </w:r>
          </w:p>
        </w:tc>
      </w:tr>
      <w:tr w:rsidR="00346E05" w14:paraId="72F7B03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0BEA0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C1360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70722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AD87A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8.65</w:t>
            </w:r>
          </w:p>
        </w:tc>
        <w:tc>
          <w:tcPr>
            <w:tcW w:w="588" w:type="pct"/>
            <w:vMerge/>
            <w:vAlign w:val="center"/>
            <w:hideMark/>
          </w:tcPr>
          <w:p w14:paraId="7DD767B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BB25EE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4EF76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1AD30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C268D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FDF6F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192</w:t>
            </w:r>
          </w:p>
        </w:tc>
      </w:tr>
      <w:tr w:rsidR="00346E05" w14:paraId="05104932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32F924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30AC00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E757C0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C24B8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7C695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085EBCA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57929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435B46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M=12</w:t>
            </w:r>
          </w:p>
        </w:tc>
        <w:tc>
          <w:tcPr>
            <w:tcW w:w="594" w:type="pct"/>
            <w:vMerge/>
            <w:vAlign w:val="center"/>
            <w:hideMark/>
          </w:tcPr>
          <w:p w14:paraId="1B577D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68706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195</w:t>
            </w:r>
          </w:p>
        </w:tc>
      </w:tr>
    </w:tbl>
    <w:p w14:paraId="6A63FB0F" w14:textId="29E9E3FA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6517EBC1" w14:textId="59AD5A09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DA3F924" w14:textId="1009DAB4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6AB0BCC" w14:textId="07FA0524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AF04C1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FA3733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C8881B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BE516C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EA8C80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C0FBE8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30CAA7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7F563C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C010E5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F8F61F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AAD219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EEE327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312B0D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F16BEA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69D26B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5E34C1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BE9FF3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AF1C9E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8DBC810" w14:textId="7BD05648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7.1.4.2.1 - 2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77D893B8" wp14:editId="746FB06E">
            <wp:extent cx="8217535" cy="5363210"/>
            <wp:effectExtent l="0" t="0" r="0" b="8890"/>
            <wp:docPr id="33522156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6CE2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E706F5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2716076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7.1.4.2.1 - 2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5BFD7D4E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728E667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TDL-D, device 2a, RF-ED</w:t>
            </w:r>
          </w:p>
        </w:tc>
      </w:tr>
      <w:tr w:rsidR="00346E05" w14:paraId="3B00490E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26BCFB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R2D LLS</w:t>
            </w:r>
          </w:p>
        </w:tc>
      </w:tr>
      <w:tr w:rsidR="00346E05" w14:paraId="5F8B19E5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14FF606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2421F96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4668CD4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3D985B9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18FD685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4C97F6C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7CE39DE3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432D0CF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32584C1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006C8DD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48A7E98A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766D52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5AFE90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2F4DE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370BC6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9D2D9C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8FA9B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1337F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7FA8DC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0C16BD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2a,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F7FE6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</w:tr>
      <w:tr w:rsidR="00346E05" w14:paraId="14322EE6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CB734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B75D0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1C989C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BB7D9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4731621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C8D3E9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61A7C53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C464B1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FBC79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C9B12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128</w:t>
            </w:r>
          </w:p>
        </w:tc>
      </w:tr>
      <w:tr w:rsidR="00346E05" w14:paraId="3B506A8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43DD9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CF4E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03C7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2F98C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A8F1D5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F6506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71C1729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25558E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E5246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56E160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130</w:t>
            </w:r>
          </w:p>
        </w:tc>
      </w:tr>
      <w:tr w:rsidR="00346E05" w14:paraId="2F16116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712ADC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2A1A0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[ChinaTelecom]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D880C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17.08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753173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22.22</w:t>
            </w:r>
          </w:p>
        </w:tc>
        <w:tc>
          <w:tcPr>
            <w:tcW w:w="588" w:type="pct"/>
            <w:vMerge/>
            <w:vAlign w:val="center"/>
            <w:hideMark/>
          </w:tcPr>
          <w:p w14:paraId="49AE2E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A318A4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199343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19CE0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OOK-4,M=1</w:t>
            </w:r>
          </w:p>
        </w:tc>
        <w:tc>
          <w:tcPr>
            <w:tcW w:w="594" w:type="pct"/>
            <w:vMerge/>
            <w:vAlign w:val="center"/>
            <w:hideMark/>
          </w:tcPr>
          <w:p w14:paraId="3A50C3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76956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173</w:t>
            </w:r>
          </w:p>
        </w:tc>
      </w:tr>
      <w:tr w:rsidR="00346E05" w14:paraId="21469E4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CA755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A9AD1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0633E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A5698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1F7C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DF44E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07D81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1.75</w:t>
            </w:r>
          </w:p>
        </w:tc>
        <w:tc>
          <w:tcPr>
            <w:tcW w:w="291" w:type="pct"/>
            <w:vMerge/>
            <w:vAlign w:val="center"/>
            <w:hideMark/>
          </w:tcPr>
          <w:p w14:paraId="29ED3B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0D05344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B2467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174,175,176</w:t>
            </w:r>
          </w:p>
        </w:tc>
      </w:tr>
      <w:tr w:rsidR="00346E05" w14:paraId="786361BC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2D31AE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5F6C5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703FA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EAEA8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588" w:type="pct"/>
            <w:vMerge/>
            <w:vAlign w:val="center"/>
            <w:hideMark/>
          </w:tcPr>
          <w:p w14:paraId="0D84A9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56289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03F65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B149B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20B0DA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BBA628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127</w:t>
            </w:r>
          </w:p>
        </w:tc>
      </w:tr>
      <w:tr w:rsidR="00346E05" w14:paraId="2B02EEB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7A951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5980F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593E9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68092E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D8FFE1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81444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7C8FE6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782E0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2DD28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9743A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129</w:t>
            </w:r>
          </w:p>
        </w:tc>
      </w:tr>
    </w:tbl>
    <w:p w14:paraId="64E24795" w14:textId="70F281FB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1466F41C" w14:textId="140026EE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4A9661D7" w14:textId="7DC1F1D2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35AFA531" w14:textId="152F171D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2A6B172C" w14:textId="1F73B9E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964B4E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77D959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7E0326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EFB230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37C0D4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915293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BDA079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6619D3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9DA439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60D40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EB3AD6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E10D2A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66D9F3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681DF5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F60F43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5853732" w14:textId="77777777" w:rsidR="000C5FFA" w:rsidRDefault="000C5FFA">
      <w:pPr>
        <w:jc w:val="center"/>
        <w:rPr>
          <w:b/>
          <w:bCs/>
        </w:rPr>
      </w:pPr>
    </w:p>
    <w:p w14:paraId="22A35DF2" w14:textId="77777777" w:rsidR="000C5FFA" w:rsidRDefault="000C5FFA">
      <w:pPr>
        <w:rPr>
          <w:lang w:val="en-GB"/>
        </w:rPr>
      </w:pPr>
    </w:p>
    <w:p w14:paraId="7057CC27" w14:textId="77777777" w:rsidR="000C5FFA" w:rsidRDefault="000C5FFA">
      <w:pPr>
        <w:rPr>
          <w:lang w:val="en-GB"/>
        </w:rPr>
      </w:pPr>
    </w:p>
    <w:p w14:paraId="733FD9B1" w14:textId="77777777" w:rsidR="000C5FFA" w:rsidRDefault="000C5FFA">
      <w:pPr>
        <w:rPr>
          <w:lang w:val="en-GB"/>
        </w:rPr>
      </w:pPr>
    </w:p>
    <w:p w14:paraId="738F604C" w14:textId="77777777" w:rsidR="000C5FFA" w:rsidRDefault="000C5FFA">
      <w:pPr>
        <w:rPr>
          <w:lang w:val="en-GB"/>
        </w:rPr>
      </w:pPr>
    </w:p>
    <w:p w14:paraId="5E6E2D55" w14:textId="77777777" w:rsidR="000C5FFA" w:rsidRDefault="000C5FFA">
      <w:pPr>
        <w:rPr>
          <w:lang w:val="en-GB"/>
        </w:rPr>
      </w:pPr>
    </w:p>
    <w:p w14:paraId="43CDFB1B" w14:textId="77777777" w:rsidR="000C5FFA" w:rsidRDefault="009D3323">
      <w:pPr>
        <w:pStyle w:val="Heading4"/>
      </w:pPr>
      <w:r>
        <w:rPr>
          <w:rFonts w:hint="eastAsia"/>
        </w:rPr>
        <w:t>7.1.4.3</w:t>
      </w:r>
      <w:r>
        <w:tab/>
      </w:r>
      <w:r>
        <w:rPr>
          <w:rFonts w:hint="eastAsia"/>
        </w:rPr>
        <w:t>Device 2b</w:t>
      </w:r>
    </w:p>
    <w:p w14:paraId="502723DB" w14:textId="77777777" w:rsidR="000C5FFA" w:rsidRDefault="000C5FFA">
      <w:pPr>
        <w:rPr>
          <w:lang w:val="en-GB"/>
        </w:rPr>
      </w:pPr>
    </w:p>
    <w:p w14:paraId="08977BBA" w14:textId="52C91F16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7.1.4.3.1 - 1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243DBC60" wp14:editId="08F5A50A">
            <wp:extent cx="8213725" cy="5363210"/>
            <wp:effectExtent l="0" t="0" r="0" b="8890"/>
            <wp:docPr id="186969865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72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2490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385958A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Table </w:t>
      </w:r>
      <w:r>
        <w:rPr>
          <w:rFonts w:ascii="Times New Roman" w:hAnsi="Times New Roman" w:cs="Times New Roman" w:hint="eastAsia"/>
          <w:b/>
          <w:bCs/>
        </w:rPr>
        <w:t>7.1.4.3.1 - 1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73F5E905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66C6CE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TDL-A, device 2b, RF-ED+device 2b, IF/ZIF</w:t>
            </w:r>
          </w:p>
        </w:tc>
      </w:tr>
      <w:tr w:rsidR="00346E05" w14:paraId="69D060B2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3BF966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lastRenderedPageBreak/>
              <w:t>R2D LLS</w:t>
            </w:r>
          </w:p>
        </w:tc>
      </w:tr>
      <w:tr w:rsidR="00346E05" w14:paraId="35BD73E0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7A1A82E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61CA385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73BA09C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4316A0D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562527C1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6A72F42C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570E2CC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55D7A9C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4D980916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5CA15EC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3A7EE908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401316B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375B491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410C7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52B6344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2FFAE2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5C9EB4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E5326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7095E2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shd w:val="clear" w:color="auto" w:fill="auto"/>
            <w:vAlign w:val="center"/>
            <w:hideMark/>
          </w:tcPr>
          <w:p w14:paraId="1D6D514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5D43E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</w:tr>
      <w:tr w:rsidR="00346E05" w14:paraId="38382E9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1BEB7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C81D4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BD07D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5B2AB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13.1</w:t>
            </w:r>
          </w:p>
        </w:tc>
        <w:tc>
          <w:tcPr>
            <w:tcW w:w="588" w:type="pct"/>
            <w:vMerge/>
            <w:vAlign w:val="center"/>
            <w:hideMark/>
          </w:tcPr>
          <w:p w14:paraId="4C82FF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89D55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6D9DE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F47A89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B1C71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D2F3C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249</w:t>
            </w:r>
          </w:p>
        </w:tc>
      </w:tr>
      <w:tr w:rsidR="00346E05" w14:paraId="121B9EEF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E610E7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C756F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0448E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12E97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36DE23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8D5C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3312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7560F0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2EEEE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32E2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255</w:t>
            </w:r>
          </w:p>
        </w:tc>
      </w:tr>
      <w:tr w:rsidR="00346E05" w14:paraId="3B8621B2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8ACEE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D4096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1E0B26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29E20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/>
            <w:vAlign w:val="center"/>
            <w:hideMark/>
          </w:tcPr>
          <w:p w14:paraId="15D200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46987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76021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D3BA2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3D88F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61696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112</w:t>
            </w:r>
          </w:p>
        </w:tc>
      </w:tr>
      <w:tr w:rsidR="00346E05" w14:paraId="2AED4726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3C7886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8C7952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BB0ED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82F24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39641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6486C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20,96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37179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27.4,34.6</w:t>
            </w:r>
          </w:p>
        </w:tc>
        <w:tc>
          <w:tcPr>
            <w:tcW w:w="291" w:type="pct"/>
            <w:vMerge/>
            <w:vAlign w:val="center"/>
            <w:hideMark/>
          </w:tcPr>
          <w:p w14:paraId="535DA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BE8A96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7B80D9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110,111</w:t>
            </w:r>
          </w:p>
        </w:tc>
      </w:tr>
      <w:tr w:rsidR="00346E05" w14:paraId="23E9336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BCF3D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87BB4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CD43DF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55931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588" w:type="pct"/>
            <w:vMerge/>
            <w:vAlign w:val="center"/>
            <w:hideMark/>
          </w:tcPr>
          <w:p w14:paraId="09BD71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3AB0D0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41EDAC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EBB97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OOK4-M=1</w:t>
            </w:r>
          </w:p>
        </w:tc>
        <w:tc>
          <w:tcPr>
            <w:tcW w:w="594" w:type="pct"/>
            <w:vMerge/>
            <w:vAlign w:val="center"/>
            <w:hideMark/>
          </w:tcPr>
          <w:p w14:paraId="7DB4A9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DFD4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</w:t>
            </w:r>
          </w:p>
        </w:tc>
      </w:tr>
      <w:tr w:rsidR="00346E05" w14:paraId="2EFD045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465F9F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345D9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EF82FC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24E5DD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3727B1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9E9CC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96A14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291" w:type="pct"/>
            <w:vMerge/>
            <w:vAlign w:val="center"/>
            <w:hideMark/>
          </w:tcPr>
          <w:p w14:paraId="65A9DE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0DC6B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0E19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23</w:t>
            </w:r>
          </w:p>
        </w:tc>
      </w:tr>
      <w:tr w:rsidR="00346E05" w14:paraId="4459D2B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B9BE0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6048F3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F658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0B91F3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88" w:type="pct"/>
            <w:vMerge/>
            <w:vAlign w:val="center"/>
            <w:hideMark/>
          </w:tcPr>
          <w:p w14:paraId="78F0498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5421FE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44CFBD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70A237B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1A4047C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F0DED6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136</w:t>
            </w:r>
          </w:p>
        </w:tc>
      </w:tr>
      <w:tr w:rsidR="00346E05" w14:paraId="098DD643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4F5ED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A64A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B87F7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A24D9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2B6AEA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557E88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5880806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4CA9E7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C2E647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AD21C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132</w:t>
            </w:r>
          </w:p>
        </w:tc>
      </w:tr>
      <w:tr w:rsidR="00346E05" w14:paraId="3EDA1C9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1618B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636575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DC057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7.36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6F909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11.85</w:t>
            </w:r>
          </w:p>
        </w:tc>
        <w:tc>
          <w:tcPr>
            <w:tcW w:w="588" w:type="pct"/>
            <w:vMerge/>
            <w:vAlign w:val="center"/>
            <w:hideMark/>
          </w:tcPr>
          <w:p w14:paraId="0AECFE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0E036C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74A150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B905B5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C0C62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22349F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84</w:t>
            </w:r>
          </w:p>
        </w:tc>
      </w:tr>
      <w:tr w:rsidR="00346E05" w14:paraId="54CAD9D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088AB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62BCA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F21F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BBF6F1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165F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47C7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7CA3D2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1499B86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844CF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CF465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90</w:t>
            </w:r>
          </w:p>
        </w:tc>
      </w:tr>
      <w:tr w:rsidR="00346E05" w14:paraId="2E41E6B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512E8B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41767A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794213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7700CE5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588" w:type="pct"/>
            <w:vMerge/>
            <w:vAlign w:val="center"/>
            <w:hideMark/>
          </w:tcPr>
          <w:p w14:paraId="74F8BD5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58495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4A65B3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3AA97F2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37F0C0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BFE1A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99,101</w:t>
            </w:r>
          </w:p>
        </w:tc>
      </w:tr>
      <w:tr w:rsidR="00346E05" w14:paraId="6E3329E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13BB4D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A94AF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524ACC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B05573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19.61</w:t>
            </w:r>
          </w:p>
        </w:tc>
        <w:tc>
          <w:tcPr>
            <w:tcW w:w="588" w:type="pct"/>
            <w:vMerge/>
            <w:vAlign w:val="center"/>
            <w:hideMark/>
          </w:tcPr>
          <w:p w14:paraId="56EEA0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B9BECE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47DC539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6A80142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E9335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080F4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79</w:t>
            </w:r>
          </w:p>
        </w:tc>
      </w:tr>
      <w:tr w:rsidR="00346E05" w14:paraId="63A2A74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BDB6A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B9EC3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BCEA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E809E9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4FCFE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BE6D53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418E56B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CA1FCC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D6C3F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CCD1B7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81</w:t>
            </w:r>
          </w:p>
        </w:tc>
      </w:tr>
      <w:tr w:rsidR="00346E05" w14:paraId="4D332BC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1F71CF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01FEE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40C8C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08142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12.5</w:t>
            </w:r>
          </w:p>
        </w:tc>
        <w:tc>
          <w:tcPr>
            <w:tcW w:w="588" w:type="pct"/>
            <w:vMerge/>
            <w:vAlign w:val="center"/>
            <w:hideMark/>
          </w:tcPr>
          <w:p w14:paraId="79D66AA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1C79D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1F5329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46A3E14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805CFF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206E2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71</w:t>
            </w:r>
          </w:p>
        </w:tc>
      </w:tr>
      <w:tr w:rsidR="00346E05" w14:paraId="602DFF1F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F22D00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5935D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1770A3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ECF86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5918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704F4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4170AA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2FF9E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4370707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B964D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73</w:t>
            </w:r>
          </w:p>
        </w:tc>
      </w:tr>
      <w:tr w:rsidR="00346E05" w14:paraId="1286BE69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5FA120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37AF3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ECB50E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8EC831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2.6</w:t>
            </w:r>
          </w:p>
        </w:tc>
        <w:tc>
          <w:tcPr>
            <w:tcW w:w="588" w:type="pct"/>
            <w:vMerge/>
            <w:vAlign w:val="center"/>
            <w:hideMark/>
          </w:tcPr>
          <w:p w14:paraId="646CFD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441B3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78F3A7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CC2DDB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ABFAF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6C870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257</w:t>
            </w:r>
          </w:p>
        </w:tc>
      </w:tr>
      <w:tr w:rsidR="00346E05" w14:paraId="7996F6C1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6438B5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45C0E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7073E0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BE29A9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F51276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760D1F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863B1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13A79F8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09F79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10C8D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263</w:t>
            </w:r>
          </w:p>
        </w:tc>
      </w:tr>
      <w:tr w:rsidR="00346E05" w14:paraId="3E0F6316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F8534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2DFD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6123B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0A3A5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588" w:type="pct"/>
            <w:vMerge/>
            <w:vAlign w:val="center"/>
            <w:hideMark/>
          </w:tcPr>
          <w:p w14:paraId="70FFDC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2C6B90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CB62F6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445F3D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AA83C0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3137F8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107</w:t>
            </w:r>
          </w:p>
        </w:tc>
      </w:tr>
      <w:tr w:rsidR="00346E05" w14:paraId="6DFA35B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F591A0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498DD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D323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FB7C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8D5D4D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E52B6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63DFAB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/>
            <w:vAlign w:val="center"/>
            <w:hideMark/>
          </w:tcPr>
          <w:p w14:paraId="72C78A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C1E280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BF200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109</w:t>
            </w:r>
          </w:p>
        </w:tc>
      </w:tr>
      <w:tr w:rsidR="00346E05" w14:paraId="2E61BA5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2EB92A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265331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F658B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8.35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5A5129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9.35</w:t>
            </w:r>
          </w:p>
        </w:tc>
        <w:tc>
          <w:tcPr>
            <w:tcW w:w="588" w:type="pct"/>
            <w:vMerge/>
            <w:vAlign w:val="center"/>
            <w:hideMark/>
          </w:tcPr>
          <w:p w14:paraId="28C76F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617998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269BC6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D6D14D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1CC4F45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ADD7F1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</w:tr>
      <w:tr w:rsidR="00346E05" w14:paraId="6CBCB4B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636C1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D9BA5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727B2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909039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9DCC17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34F65F0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AA93C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/>
            <w:vAlign w:val="center"/>
            <w:hideMark/>
          </w:tcPr>
          <w:p w14:paraId="797E3A1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A8770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90415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182</w:t>
            </w:r>
          </w:p>
        </w:tc>
      </w:tr>
      <w:tr w:rsidR="00346E05" w14:paraId="2EB4F82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E6EBF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9A35F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BA15F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22.5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8D89C0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588" w:type="pct"/>
            <w:vMerge/>
            <w:vAlign w:val="center"/>
            <w:hideMark/>
          </w:tcPr>
          <w:p w14:paraId="58E6375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2E6086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1DDD44A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4CA0012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315915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195E66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131</w:t>
            </w:r>
          </w:p>
        </w:tc>
      </w:tr>
      <w:tr w:rsidR="00346E05" w14:paraId="15FEC80B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FA0B7D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3BADFB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32488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1BA4EC9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114710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841318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6814BD0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7EA5E62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3D7C449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60DCA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133</w:t>
            </w:r>
          </w:p>
        </w:tc>
      </w:tr>
      <w:tr w:rsidR="00346E05" w14:paraId="5EF1AC8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A4D16C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A6EABE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[DOCOMO]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2C582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E38C48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6.23</w:t>
            </w:r>
          </w:p>
        </w:tc>
        <w:tc>
          <w:tcPr>
            <w:tcW w:w="588" w:type="pct"/>
            <w:vMerge/>
            <w:vAlign w:val="center"/>
            <w:hideMark/>
          </w:tcPr>
          <w:p w14:paraId="02D91E4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E6B677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/>
            <w:vAlign w:val="center"/>
            <w:hideMark/>
          </w:tcPr>
          <w:p w14:paraId="596CA8E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89990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w/ M=4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649306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0D2B8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87</w:t>
            </w:r>
          </w:p>
        </w:tc>
      </w:tr>
      <w:tr w:rsidR="00346E05" w14:paraId="638DDD1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874D1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48950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2EE0E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51AF6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21B57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E044BF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05E2D2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91" w:type="pct"/>
            <w:vMerge/>
            <w:vAlign w:val="center"/>
            <w:hideMark/>
          </w:tcPr>
          <w:p w14:paraId="69BF5E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6D87A0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0736FC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93</w:t>
            </w:r>
          </w:p>
        </w:tc>
      </w:tr>
      <w:tr w:rsidR="00346E05" w14:paraId="116A5EA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4672B7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4FB875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[MTK]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082F7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0B5A277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14.5</w:t>
            </w:r>
          </w:p>
        </w:tc>
        <w:tc>
          <w:tcPr>
            <w:tcW w:w="588" w:type="pct"/>
            <w:vMerge/>
            <w:vAlign w:val="center"/>
            <w:hideMark/>
          </w:tcPr>
          <w:p w14:paraId="1CA92CD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12B07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0AC4203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113BE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0D6D342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75DB4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98,100</w:t>
            </w:r>
          </w:p>
        </w:tc>
      </w:tr>
      <w:tr w:rsidR="00346E05" w14:paraId="16B77916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8BF06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37900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[Samsung]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40F18C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3.37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237020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6.38</w:t>
            </w:r>
          </w:p>
        </w:tc>
        <w:tc>
          <w:tcPr>
            <w:tcW w:w="588" w:type="pct"/>
            <w:vMerge/>
            <w:vAlign w:val="center"/>
            <w:hideMark/>
          </w:tcPr>
          <w:p w14:paraId="4354CD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275DCD4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vMerge/>
            <w:vAlign w:val="center"/>
            <w:hideMark/>
          </w:tcPr>
          <w:p w14:paraId="5498BB5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258BCD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OOK-1, M=1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21509C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C92CC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78</w:t>
            </w:r>
          </w:p>
        </w:tc>
      </w:tr>
      <w:tr w:rsidR="00346E05" w14:paraId="47152B6E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7ACFE4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2A4005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8AD46C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A80CC8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32620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9E6A4D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204EBC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0799A0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BA0A5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CED4F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80</w:t>
            </w:r>
          </w:p>
        </w:tc>
      </w:tr>
      <w:tr w:rsidR="00346E05" w14:paraId="048A3575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123007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9DCDD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[CMCC]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BED837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4.73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1DA7E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8.65</w:t>
            </w:r>
          </w:p>
        </w:tc>
        <w:tc>
          <w:tcPr>
            <w:tcW w:w="588" w:type="pct"/>
            <w:vMerge/>
            <w:vAlign w:val="center"/>
            <w:hideMark/>
          </w:tcPr>
          <w:p w14:paraId="762BF74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FBB796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262D26E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D39640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0DBE1A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11743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196</w:t>
            </w:r>
          </w:p>
        </w:tc>
      </w:tr>
      <w:tr w:rsidR="00346E05" w14:paraId="4723D05C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53185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D38C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9C1E6D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0EC08B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BA1B69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588" w:type="pct"/>
            <w:vMerge/>
            <w:vAlign w:val="center"/>
            <w:hideMark/>
          </w:tcPr>
          <w:p w14:paraId="55E5FF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39A7DE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64.6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8DCDD7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M=12</w:t>
            </w:r>
          </w:p>
        </w:tc>
        <w:tc>
          <w:tcPr>
            <w:tcW w:w="594" w:type="pct"/>
            <w:vMerge/>
            <w:vAlign w:val="center"/>
            <w:hideMark/>
          </w:tcPr>
          <w:p w14:paraId="1C28C9E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3D6EBE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199</w:t>
            </w:r>
          </w:p>
        </w:tc>
      </w:tr>
      <w:tr w:rsidR="00346E05" w14:paraId="2FC1FAE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3FD270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1CFD81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[OPPO]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DA1D74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44CD82D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1.5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1B21FC5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vMerge/>
            <w:vAlign w:val="center"/>
            <w:hideMark/>
          </w:tcPr>
          <w:p w14:paraId="01D9E42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1F128A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255844A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64E26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F36AE1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70</w:t>
            </w:r>
          </w:p>
        </w:tc>
      </w:tr>
      <w:tr w:rsidR="00346E05" w14:paraId="609B88A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FC359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44D0D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B1E8D3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E1D06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AA13F9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71097F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2A27C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5E93F22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OOK-4, M=4</w:t>
            </w:r>
          </w:p>
        </w:tc>
        <w:tc>
          <w:tcPr>
            <w:tcW w:w="594" w:type="pct"/>
            <w:vMerge/>
            <w:vAlign w:val="center"/>
            <w:hideMark/>
          </w:tcPr>
          <w:p w14:paraId="6CBE592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D6E03F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72</w:t>
            </w:r>
          </w:p>
        </w:tc>
      </w:tr>
      <w:tr w:rsidR="00346E05" w14:paraId="4E7B8D6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49D5572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87DB57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[Spreadtrum]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9A7231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BFB19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588" w:type="pct"/>
            <w:vMerge/>
            <w:vAlign w:val="center"/>
            <w:hideMark/>
          </w:tcPr>
          <w:p w14:paraId="3AFC074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1B0BBB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241E0B7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FA984C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1556BB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B5F34D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</w:tr>
      <w:tr w:rsidR="00346E05" w14:paraId="084C3720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4EB713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76346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6A4434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66B573B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A2663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DCD45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14:paraId="16EDDC9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3E344CD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774D8F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B3E45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29</w:t>
            </w:r>
          </w:p>
        </w:tc>
      </w:tr>
    </w:tbl>
    <w:p w14:paraId="7D38BF39" w14:textId="1A56158E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3F61C9E4" w14:textId="7BB22B6C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4C0B5FDB" w14:textId="7DA85F6D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A8476FC" w14:textId="6AA80D19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5967EC01" w14:textId="3C90CFE6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2D5BC22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C9F08B1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C1D4BD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AF24F6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6CDD8214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8D41AC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C12F75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EA88CC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32E11B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969E495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E72F8F9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BC6684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59B8DD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B9E2CD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E2B91A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8802B3B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80755A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C6E55CA" w14:textId="0A31F30B" w:rsidR="000C5FFA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lastRenderedPageBreak/>
        <w:t>Figure 7.1.4.3.1 - 2</w:t>
      </w:r>
      <w:r w:rsidR="00346E05" w:rsidRPr="00346E05"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6D05DF59" wp14:editId="25FA30E1">
            <wp:extent cx="8213725" cy="5363210"/>
            <wp:effectExtent l="0" t="0" r="0" b="8890"/>
            <wp:docPr id="27197950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72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E0A1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436CB4F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522683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391CC1C" w14:textId="77777777" w:rsidR="00346E05" w:rsidRDefault="009D332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Table </w:t>
      </w:r>
      <w:r>
        <w:rPr>
          <w:rFonts w:ascii="Times New Roman" w:hAnsi="Times New Roman" w:cs="Times New Roman" w:hint="eastAsia"/>
          <w:b/>
          <w:bCs/>
        </w:rPr>
        <w:t>7.1.4.3.1 - 2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1"/>
        <w:gridCol w:w="1550"/>
        <w:gridCol w:w="1550"/>
        <w:gridCol w:w="953"/>
        <w:gridCol w:w="1675"/>
        <w:gridCol w:w="1676"/>
        <w:gridCol w:w="1659"/>
        <w:gridCol w:w="864"/>
        <w:gridCol w:w="1694"/>
        <w:gridCol w:w="1419"/>
      </w:tblGrid>
      <w:tr w:rsidR="00346E05" w14:paraId="298845F4" w14:textId="77777777" w:rsidTr="00346E05">
        <w:trPr>
          <w:trHeight w:val="28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14:paraId="5B50102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TDL-D, device 2b, RF-ED+device 2b, IF/ZIF</w:t>
            </w:r>
          </w:p>
        </w:tc>
      </w:tr>
      <w:tr w:rsidR="00346E05" w14:paraId="02062325" w14:textId="77777777" w:rsidTr="00346E05">
        <w:trPr>
          <w:trHeight w:val="320"/>
        </w:trPr>
        <w:tc>
          <w:tcPr>
            <w:tcW w:w="5000" w:type="pct"/>
            <w:gridSpan w:val="10"/>
            <w:shd w:val="clear" w:color="auto" w:fill="auto"/>
            <w:hideMark/>
          </w:tcPr>
          <w:p w14:paraId="6BF0700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R2D LLS</w:t>
            </w:r>
          </w:p>
        </w:tc>
      </w:tr>
      <w:tr w:rsidR="00346E05" w14:paraId="746E6FDD" w14:textId="77777777" w:rsidTr="00346E05">
        <w:trPr>
          <w:trHeight w:val="280"/>
        </w:trPr>
        <w:tc>
          <w:tcPr>
            <w:tcW w:w="436" w:type="pct"/>
            <w:shd w:val="clear" w:color="D9E1F2" w:fill="D9E1F2"/>
            <w:noWrap/>
            <w:vAlign w:val="center"/>
            <w:hideMark/>
          </w:tcPr>
          <w:p w14:paraId="407F064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info-R2D_BLER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641FADDA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Source</w:t>
            </w:r>
          </w:p>
        </w:tc>
        <w:tc>
          <w:tcPr>
            <w:tcW w:w="544" w:type="pct"/>
            <w:shd w:val="clear" w:color="D9E1F2" w:fill="D9E1F2"/>
            <w:noWrap/>
            <w:vAlign w:val="center"/>
            <w:hideMark/>
          </w:tcPr>
          <w:p w14:paraId="2E5D648E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MinCNR</w:t>
            </w:r>
          </w:p>
        </w:tc>
        <w:tc>
          <w:tcPr>
            <w:tcW w:w="335" w:type="pct"/>
            <w:shd w:val="clear" w:color="D9E1F2" w:fill="D9E1F2"/>
            <w:noWrap/>
            <w:vAlign w:val="center"/>
            <w:hideMark/>
          </w:tcPr>
          <w:p w14:paraId="4FE765B0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MaxCNR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7B35036D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TransBW[kHz]</w:t>
            </w:r>
          </w:p>
        </w:tc>
        <w:tc>
          <w:tcPr>
            <w:tcW w:w="588" w:type="pct"/>
            <w:shd w:val="clear" w:color="D9E1F2" w:fill="D9E1F2"/>
            <w:noWrap/>
            <w:vAlign w:val="center"/>
            <w:hideMark/>
          </w:tcPr>
          <w:p w14:paraId="3BD15B6B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MessageSize[b]</w:t>
            </w:r>
          </w:p>
        </w:tc>
        <w:tc>
          <w:tcPr>
            <w:tcW w:w="582" w:type="pct"/>
            <w:shd w:val="clear" w:color="D9E1F2" w:fill="D9E1F2"/>
            <w:noWrap/>
            <w:vAlign w:val="center"/>
            <w:hideMark/>
          </w:tcPr>
          <w:p w14:paraId="69ACE439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DataRate[kbps]</w:t>
            </w:r>
          </w:p>
        </w:tc>
        <w:tc>
          <w:tcPr>
            <w:tcW w:w="291" w:type="pct"/>
            <w:shd w:val="clear" w:color="D9E1F2" w:fill="D9E1F2"/>
            <w:noWrap/>
            <w:vAlign w:val="center"/>
            <w:hideMark/>
          </w:tcPr>
          <w:p w14:paraId="28BC3C12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Modulation</w:t>
            </w:r>
          </w:p>
        </w:tc>
        <w:tc>
          <w:tcPr>
            <w:tcW w:w="594" w:type="pct"/>
            <w:shd w:val="clear" w:color="D9E1F2" w:fill="D9E1F2"/>
            <w:noWrap/>
            <w:vAlign w:val="center"/>
            <w:hideMark/>
          </w:tcPr>
          <w:p w14:paraId="58593E74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info-device-type</w:t>
            </w:r>
          </w:p>
        </w:tc>
        <w:tc>
          <w:tcPr>
            <w:tcW w:w="499" w:type="pct"/>
            <w:shd w:val="clear" w:color="D9E1F2" w:fill="D9E1F2"/>
            <w:noWrap/>
            <w:vAlign w:val="center"/>
            <w:hideMark/>
          </w:tcPr>
          <w:p w14:paraId="72BDBFA7" w14:textId="77777777" w:rsidR="00346E05" w:rsidRDefault="00346E05">
            <w:pPr>
              <w:jc w:val="center"/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b/>
                <w:bCs/>
                <w:color w:val="000000"/>
                <w:sz w:val="16"/>
                <w:szCs w:val="16"/>
              </w:rPr>
              <w:t>Row Indices</w:t>
            </w:r>
          </w:p>
        </w:tc>
      </w:tr>
      <w:tr w:rsidR="00346E05" w14:paraId="6CA923D0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4BC657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0.01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1314472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[FW]</w:t>
            </w:r>
          </w:p>
        </w:tc>
        <w:tc>
          <w:tcPr>
            <w:tcW w:w="544" w:type="pct"/>
            <w:shd w:val="clear" w:color="auto" w:fill="auto"/>
            <w:vAlign w:val="center"/>
            <w:hideMark/>
          </w:tcPr>
          <w:p w14:paraId="0BFADEF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32477E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7BC7CC8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3AFEB5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88BBAA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91" w:type="pct"/>
            <w:shd w:val="clear" w:color="auto" w:fill="auto"/>
            <w:vAlign w:val="center"/>
            <w:hideMark/>
          </w:tcPr>
          <w:p w14:paraId="03859E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</w:t>
            </w:r>
          </w:p>
        </w:tc>
        <w:tc>
          <w:tcPr>
            <w:tcW w:w="594" w:type="pct"/>
            <w:shd w:val="clear" w:color="auto" w:fill="auto"/>
            <w:vAlign w:val="center"/>
            <w:hideMark/>
          </w:tcPr>
          <w:p w14:paraId="381C513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16437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</w:tr>
      <w:tr w:rsidR="00346E05" w14:paraId="242DD9B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FCFC2E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075A1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BD440F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-1.6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CD770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12.9</w:t>
            </w:r>
          </w:p>
        </w:tc>
        <w:tc>
          <w:tcPr>
            <w:tcW w:w="588" w:type="pct"/>
            <w:vMerge/>
            <w:vAlign w:val="center"/>
            <w:hideMark/>
          </w:tcPr>
          <w:p w14:paraId="6D5C614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C0D6FF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A8CF1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C1E8F5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0B6E058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6D5D3D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346E05" w14:paraId="54021914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E063B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018938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9DF55C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7EAFA6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C9426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A948B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FAB54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4AE4CD7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6AAA31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B3ED1C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271</w:t>
            </w:r>
          </w:p>
        </w:tc>
      </w:tr>
      <w:tr w:rsidR="00346E05" w14:paraId="0FD7C45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F88FC0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7539FB6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C6F5EB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67923FE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14.2</w:t>
            </w:r>
          </w:p>
        </w:tc>
        <w:tc>
          <w:tcPr>
            <w:tcW w:w="588" w:type="pct"/>
            <w:vMerge/>
            <w:vAlign w:val="center"/>
            <w:hideMark/>
          </w:tcPr>
          <w:p w14:paraId="70AAEA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67E93E7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7A0F25E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22D658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129DEE9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FD740A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116</w:t>
            </w:r>
          </w:p>
        </w:tc>
      </w:tr>
      <w:tr w:rsidR="00346E05" w14:paraId="11D9FF79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3944B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B3347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094814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505EF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580E6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02E96F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96,400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6621EB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34.6,39.9</w:t>
            </w:r>
          </w:p>
        </w:tc>
        <w:tc>
          <w:tcPr>
            <w:tcW w:w="291" w:type="pct"/>
            <w:vMerge/>
            <w:vAlign w:val="center"/>
            <w:hideMark/>
          </w:tcPr>
          <w:p w14:paraId="3D41AAC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1B423D2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7311AB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117,118</w:t>
            </w:r>
          </w:p>
        </w:tc>
      </w:tr>
      <w:tr w:rsidR="00346E05" w14:paraId="3ECEE577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732A928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43435EF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[Honor]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AA001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-5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3758141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17.5</w:t>
            </w:r>
          </w:p>
        </w:tc>
        <w:tc>
          <w:tcPr>
            <w:tcW w:w="588" w:type="pct"/>
            <w:vMerge/>
            <w:vAlign w:val="center"/>
            <w:hideMark/>
          </w:tcPr>
          <w:p w14:paraId="4906E28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82C8B9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FF4DF9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4.67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0031E6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OOK4-M=1</w:t>
            </w:r>
          </w:p>
        </w:tc>
        <w:tc>
          <w:tcPr>
            <w:tcW w:w="594" w:type="pct"/>
            <w:vMerge/>
            <w:vAlign w:val="center"/>
            <w:hideMark/>
          </w:tcPr>
          <w:p w14:paraId="15670C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D4B5A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21</w:t>
            </w:r>
          </w:p>
        </w:tc>
      </w:tr>
      <w:tr w:rsidR="00346E05" w14:paraId="0FB1F122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245DAF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CEE6D0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1D8A472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F295E3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11126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F241E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DD7CFB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6.67</w:t>
            </w:r>
          </w:p>
        </w:tc>
        <w:tc>
          <w:tcPr>
            <w:tcW w:w="291" w:type="pct"/>
            <w:vMerge/>
            <w:vAlign w:val="center"/>
            <w:hideMark/>
          </w:tcPr>
          <w:p w14:paraId="3B4805A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550CD82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68CCB11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24</w:t>
            </w:r>
          </w:p>
        </w:tc>
      </w:tr>
      <w:tr w:rsidR="00346E05" w14:paraId="238A52F2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87C66E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1784F6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2EC92C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8C77DD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15.5</w:t>
            </w:r>
          </w:p>
        </w:tc>
        <w:tc>
          <w:tcPr>
            <w:tcW w:w="588" w:type="pct"/>
            <w:vMerge/>
            <w:vAlign w:val="center"/>
            <w:hideMark/>
          </w:tcPr>
          <w:p w14:paraId="0834492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58E703A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318511F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90FE057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/>
            <w:vAlign w:val="center"/>
            <w:hideMark/>
          </w:tcPr>
          <w:p w14:paraId="511E43B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119BD92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140</w:t>
            </w:r>
          </w:p>
        </w:tc>
      </w:tr>
      <w:tr w:rsidR="00346E05" w14:paraId="0F5D6325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C9CDDA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8EF9A3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AFD292C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D213F2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7F805730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9DCA3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3564857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6C60F11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5E0D9E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B762B0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142</w:t>
            </w:r>
          </w:p>
        </w:tc>
      </w:tr>
      <w:tr w:rsidR="00346E05" w14:paraId="532AD686" w14:textId="77777777" w:rsidTr="00346E05">
        <w:trPr>
          <w:trHeight w:val="280"/>
        </w:trPr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14:paraId="0CB12D6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0.1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42698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[QC]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57C039D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-8.1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04782A1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2.4</w:t>
            </w:r>
          </w:p>
        </w:tc>
        <w:tc>
          <w:tcPr>
            <w:tcW w:w="588" w:type="pct"/>
            <w:vMerge/>
            <w:vAlign w:val="center"/>
            <w:hideMark/>
          </w:tcPr>
          <w:p w14:paraId="10F2F87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433A8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NaN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CC9AA9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FA21D7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</w:t>
            </w:r>
          </w:p>
        </w:tc>
        <w:tc>
          <w:tcPr>
            <w:tcW w:w="594" w:type="pct"/>
            <w:vMerge/>
            <w:vAlign w:val="center"/>
            <w:hideMark/>
          </w:tcPr>
          <w:p w14:paraId="4950A04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3521223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273</w:t>
            </w:r>
          </w:p>
        </w:tc>
      </w:tr>
      <w:tr w:rsidR="00346E05" w14:paraId="5F3766D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2D74A92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F89E1C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17A8953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397169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ED8CEA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6E7D955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2D72A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91" w:type="pct"/>
            <w:vMerge/>
            <w:vAlign w:val="center"/>
            <w:hideMark/>
          </w:tcPr>
          <w:p w14:paraId="737DF9C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2E417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4359986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279</w:t>
            </w:r>
          </w:p>
        </w:tc>
      </w:tr>
      <w:tr w:rsidR="00346E05" w14:paraId="75F333B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6B719A1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0030C5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[HW]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A2085A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8.7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7CB495D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10.2</w:t>
            </w:r>
          </w:p>
        </w:tc>
        <w:tc>
          <w:tcPr>
            <w:tcW w:w="588" w:type="pct"/>
            <w:vMerge/>
            <w:vAlign w:val="center"/>
            <w:hideMark/>
          </w:tcPr>
          <w:p w14:paraId="36E51B1E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E4E28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677F8D8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27.4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236513BD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M=6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77B30D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IF/ZIF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2B0B92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113</w:t>
            </w:r>
          </w:p>
        </w:tc>
      </w:tr>
      <w:tr w:rsidR="00346E05" w14:paraId="169A2EFF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0E14DBB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513EA1B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6ACF1BA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664F9F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0AD71F6D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9DD5B2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3BFE0C9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39.9</w:t>
            </w:r>
          </w:p>
        </w:tc>
        <w:tc>
          <w:tcPr>
            <w:tcW w:w="291" w:type="pct"/>
            <w:vMerge/>
            <w:vAlign w:val="center"/>
            <w:hideMark/>
          </w:tcPr>
          <w:p w14:paraId="1C3572E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4985689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E0A924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115</w:t>
            </w:r>
          </w:p>
        </w:tc>
      </w:tr>
      <w:tr w:rsidR="00346E05" w14:paraId="15387A5D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4099C84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6FC65069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[ZTE]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607D1E5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1.97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150BFA8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3.9</w:t>
            </w:r>
          </w:p>
        </w:tc>
        <w:tc>
          <w:tcPr>
            <w:tcW w:w="588" w:type="pct"/>
            <w:vMerge/>
            <w:vAlign w:val="center"/>
            <w:hideMark/>
          </w:tcPr>
          <w:p w14:paraId="07962F8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7AA5A3C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4D5483DE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5.38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3E53ADD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OOK-4 with M=1</w:t>
            </w:r>
          </w:p>
        </w:tc>
        <w:tc>
          <w:tcPr>
            <w:tcW w:w="594" w:type="pct"/>
            <w:vMerge/>
            <w:vAlign w:val="center"/>
            <w:hideMark/>
          </w:tcPr>
          <w:p w14:paraId="2B411B4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7BC0242B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181</w:t>
            </w:r>
          </w:p>
        </w:tc>
      </w:tr>
      <w:tr w:rsidR="00346E05" w14:paraId="26E87C78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2BAF54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495FDD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7DAE957A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2DA95DE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55847F65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5718380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14:paraId="572A6BCA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91" w:type="pct"/>
            <w:vMerge/>
            <w:vAlign w:val="center"/>
            <w:hideMark/>
          </w:tcPr>
          <w:p w14:paraId="1175F8E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75DA8B8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C28DE64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183</w:t>
            </w:r>
          </w:p>
        </w:tc>
      </w:tr>
      <w:tr w:rsidR="00346E05" w14:paraId="322BF5B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3FFBCEC7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3A387133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[Ericsson]</w:t>
            </w:r>
          </w:p>
        </w:tc>
        <w:tc>
          <w:tcPr>
            <w:tcW w:w="544" w:type="pct"/>
            <w:vMerge w:val="restart"/>
            <w:shd w:val="clear" w:color="auto" w:fill="auto"/>
            <w:vAlign w:val="center"/>
            <w:hideMark/>
          </w:tcPr>
          <w:p w14:paraId="225B8141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14.1</w:t>
            </w:r>
          </w:p>
        </w:tc>
        <w:tc>
          <w:tcPr>
            <w:tcW w:w="335" w:type="pct"/>
            <w:vMerge w:val="restart"/>
            <w:shd w:val="clear" w:color="auto" w:fill="auto"/>
            <w:vAlign w:val="center"/>
            <w:hideMark/>
          </w:tcPr>
          <w:p w14:paraId="2B7A584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14.6</w:t>
            </w:r>
          </w:p>
        </w:tc>
        <w:tc>
          <w:tcPr>
            <w:tcW w:w="588" w:type="pct"/>
            <w:vMerge/>
            <w:vAlign w:val="center"/>
            <w:hideMark/>
          </w:tcPr>
          <w:p w14:paraId="0F99887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10141911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14:paraId="6E1255A0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91" w:type="pct"/>
            <w:vMerge w:val="restart"/>
            <w:shd w:val="clear" w:color="auto" w:fill="auto"/>
            <w:vAlign w:val="center"/>
            <w:hideMark/>
          </w:tcPr>
          <w:p w14:paraId="506BBAA8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ook-1</w:t>
            </w:r>
          </w:p>
        </w:tc>
        <w:tc>
          <w:tcPr>
            <w:tcW w:w="594" w:type="pct"/>
            <w:vMerge w:val="restart"/>
            <w:shd w:val="clear" w:color="auto" w:fill="auto"/>
            <w:vAlign w:val="center"/>
            <w:hideMark/>
          </w:tcPr>
          <w:p w14:paraId="4FE4AF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device 2b, RF-ED</w:t>
            </w: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13334D5F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139</w:t>
            </w:r>
          </w:p>
        </w:tc>
      </w:tr>
      <w:tr w:rsidR="00346E05" w14:paraId="3C9AF6DA" w14:textId="77777777" w:rsidTr="00346E05">
        <w:trPr>
          <w:trHeight w:val="280"/>
        </w:trPr>
        <w:tc>
          <w:tcPr>
            <w:tcW w:w="436" w:type="pct"/>
            <w:vMerge/>
            <w:vAlign w:val="center"/>
            <w:hideMark/>
          </w:tcPr>
          <w:p w14:paraId="5B7EAD9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25D695EF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4" w:type="pct"/>
            <w:vMerge/>
            <w:vAlign w:val="center"/>
            <w:hideMark/>
          </w:tcPr>
          <w:p w14:paraId="3442B30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35" w:type="pct"/>
            <w:vMerge/>
            <w:vAlign w:val="center"/>
            <w:hideMark/>
          </w:tcPr>
          <w:p w14:paraId="7DDA54F9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BFAE153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2A2F33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582" w:type="pct"/>
            <w:vMerge/>
            <w:vAlign w:val="center"/>
            <w:hideMark/>
          </w:tcPr>
          <w:p w14:paraId="60593216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1" w:type="pct"/>
            <w:vMerge/>
            <w:vAlign w:val="center"/>
            <w:hideMark/>
          </w:tcPr>
          <w:p w14:paraId="58E35D2B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94" w:type="pct"/>
            <w:vMerge/>
            <w:vAlign w:val="center"/>
            <w:hideMark/>
          </w:tcPr>
          <w:p w14:paraId="257A1908" w14:textId="77777777" w:rsidR="00346E05" w:rsidRDefault="00346E05">
            <w:pPr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99" w:type="pct"/>
            <w:shd w:val="clear" w:color="auto" w:fill="auto"/>
            <w:vAlign w:val="center"/>
            <w:hideMark/>
          </w:tcPr>
          <w:p w14:paraId="581F1CA6" w14:textId="77777777" w:rsidR="00346E05" w:rsidRDefault="00346E05">
            <w:pPr>
              <w:jc w:val="center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141</w:t>
            </w:r>
          </w:p>
        </w:tc>
      </w:tr>
    </w:tbl>
    <w:p w14:paraId="44018A5A" w14:textId="0D8DCA2D" w:rsidR="00F04130" w:rsidRDefault="00F04130">
      <w:pPr>
        <w:jc w:val="center"/>
        <w:rPr>
          <w:rFonts w:ascii="Times New Roman" w:hAnsi="Times New Roman" w:cs="Times New Roman"/>
          <w:b/>
          <w:bCs/>
        </w:rPr>
      </w:pPr>
    </w:p>
    <w:p w14:paraId="3234510E" w14:textId="23BA7AB0" w:rsidR="002A4018" w:rsidRDefault="002A4018">
      <w:pPr>
        <w:jc w:val="center"/>
        <w:rPr>
          <w:rFonts w:ascii="Times New Roman" w:hAnsi="Times New Roman" w:cs="Times New Roman"/>
          <w:b/>
          <w:bCs/>
        </w:rPr>
      </w:pPr>
    </w:p>
    <w:p w14:paraId="5A1786ED" w14:textId="4D5ADF46" w:rsidR="0098138E" w:rsidRDefault="0098138E">
      <w:pPr>
        <w:jc w:val="center"/>
        <w:rPr>
          <w:rFonts w:ascii="Times New Roman" w:hAnsi="Times New Roman" w:cs="Times New Roman"/>
          <w:b/>
          <w:bCs/>
        </w:rPr>
      </w:pPr>
    </w:p>
    <w:p w14:paraId="1D60DB9E" w14:textId="17A618F1" w:rsidR="009D3323" w:rsidRDefault="009D3323">
      <w:pPr>
        <w:jc w:val="center"/>
        <w:rPr>
          <w:rFonts w:ascii="Times New Roman" w:hAnsi="Times New Roman" w:cs="Times New Roman"/>
          <w:b/>
          <w:bCs/>
        </w:rPr>
      </w:pPr>
    </w:p>
    <w:p w14:paraId="14041F7B" w14:textId="024EA01B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D3878F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A84856C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8FF725A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AD2B2C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5020313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E0DC18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0C760F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BDFD1A7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447AB920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31CE913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77265FA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163197FD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07A08F78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5AC97C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39488FEE" w14:textId="77777777" w:rsidR="000C5FFA" w:rsidRDefault="000C5FFA">
      <w:pPr>
        <w:jc w:val="center"/>
        <w:rPr>
          <w:rFonts w:ascii="Times New Roman" w:hAnsi="Times New Roman" w:cs="Times New Roman"/>
          <w:b/>
          <w:bCs/>
        </w:rPr>
      </w:pPr>
    </w:p>
    <w:p w14:paraId="2FC66BFD" w14:textId="77777777" w:rsidR="000C5FFA" w:rsidRDefault="000C5FFA">
      <w:pPr>
        <w:jc w:val="center"/>
        <w:rPr>
          <w:b/>
          <w:bCs/>
        </w:rPr>
      </w:pPr>
    </w:p>
    <w:p w14:paraId="6A298A2C" w14:textId="77777777" w:rsidR="000C5FFA" w:rsidRDefault="000C5FFA">
      <w:pPr>
        <w:rPr>
          <w:lang w:val="en-GB"/>
        </w:rPr>
      </w:pPr>
    </w:p>
    <w:sectPr w:rsidR="000C5FFA">
      <w:headerReference w:type="default" r:id="rId29"/>
      <w:footerReference w:type="default" r:id="rId30"/>
      <w:footnotePr>
        <w:numRestart w:val="eachSect"/>
      </w:footnotePr>
      <w:pgSz w:w="16840" w:h="11907" w:orient="landscape"/>
      <w:pgMar w:top="1133" w:right="1416" w:bottom="1133" w:left="1133" w:header="850" w:footer="340" w:gutter="0"/>
      <w:cols w:space="720"/>
      <w:formProt w:val="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8773A3" w14:textId="77777777" w:rsidR="009D3323" w:rsidRDefault="009D3323">
      <w:r>
        <w:separator/>
      </w:r>
    </w:p>
  </w:endnote>
  <w:endnote w:type="continuationSeparator" w:id="0">
    <w:p w14:paraId="2F6ED234" w14:textId="77777777" w:rsidR="009D3323" w:rsidRDefault="009D3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8612C1" w14:textId="77777777" w:rsidR="000C5FFA" w:rsidRDefault="009D3323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5D8834" w14:textId="77777777" w:rsidR="009D3323" w:rsidRDefault="009D3323">
      <w:r>
        <w:separator/>
      </w:r>
    </w:p>
  </w:footnote>
  <w:footnote w:type="continuationSeparator" w:id="0">
    <w:p w14:paraId="4BFADD90" w14:textId="77777777" w:rsidR="009D3323" w:rsidRDefault="009D3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24FA9D" w14:textId="1790FADE" w:rsidR="000C5FFA" w:rsidRDefault="009D3323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346E05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4AF1AC0" w14:textId="77777777" w:rsidR="000C5FFA" w:rsidRDefault="009D3323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2</w:t>
    </w:r>
    <w:r>
      <w:rPr>
        <w:rFonts w:ascii="Arial" w:hAnsi="Arial" w:cs="Arial"/>
        <w:b/>
        <w:sz w:val="18"/>
        <w:szCs w:val="18"/>
      </w:rPr>
      <w:fldChar w:fldCharType="end"/>
    </w:r>
  </w:p>
  <w:p w14:paraId="1CA1F6B1" w14:textId="6E77A93E" w:rsidR="000C5FFA" w:rsidRDefault="009D3323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346E05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0C81ADF5" w14:textId="77777777" w:rsidR="000C5FFA" w:rsidRDefault="000C5F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ListNumber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ListNumber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ListNumber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ListNumber2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ListBullet5"/>
      <w:lvlText w:val=""/>
      <w:lvlJc w:val="left"/>
      <w:pPr>
        <w:tabs>
          <w:tab w:val="left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ListBullet4"/>
      <w:lvlText w:val=""/>
      <w:lvlJc w:val="left"/>
      <w:pPr>
        <w:tabs>
          <w:tab w:val="left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ListBullet3"/>
      <w:lvlText w:val=""/>
      <w:lvlJc w:val="left"/>
      <w:pPr>
        <w:tabs>
          <w:tab w:val="left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ListBullet2"/>
      <w:lvlText w:val=""/>
      <w:lvlJc w:val="left"/>
      <w:pPr>
        <w:tabs>
          <w:tab w:val="left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ListNumber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ListBullet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556258C"/>
    <w:multiLevelType w:val="multilevel"/>
    <w:tmpl w:val="4556258C"/>
    <w:lvl w:ilvl="0">
      <w:start w:val="36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698117505">
    <w:abstractNumId w:val="3"/>
  </w:num>
  <w:num w:numId="2" w16cid:durableId="321392018">
    <w:abstractNumId w:val="5"/>
  </w:num>
  <w:num w:numId="3" w16cid:durableId="1650280302">
    <w:abstractNumId w:val="8"/>
  </w:num>
  <w:num w:numId="4" w16cid:durableId="2029788212">
    <w:abstractNumId w:val="9"/>
  </w:num>
  <w:num w:numId="5" w16cid:durableId="1994138850">
    <w:abstractNumId w:val="6"/>
  </w:num>
  <w:num w:numId="6" w16cid:durableId="735277609">
    <w:abstractNumId w:val="2"/>
  </w:num>
  <w:num w:numId="7" w16cid:durableId="622151823">
    <w:abstractNumId w:val="7"/>
  </w:num>
  <w:num w:numId="8" w16cid:durableId="1268928588">
    <w:abstractNumId w:val="4"/>
  </w:num>
  <w:num w:numId="9" w16cid:durableId="895705523">
    <w:abstractNumId w:val="1"/>
  </w:num>
  <w:num w:numId="10" w16cid:durableId="451747092">
    <w:abstractNumId w:val="0"/>
  </w:num>
  <w:num w:numId="11" w16cid:durableId="171377389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4870"/>
    <w:rsid w:val="00006EF9"/>
    <w:rsid w:val="00010B50"/>
    <w:rsid w:val="00017857"/>
    <w:rsid w:val="00017C67"/>
    <w:rsid w:val="0002293D"/>
    <w:rsid w:val="00022F02"/>
    <w:rsid w:val="000270B9"/>
    <w:rsid w:val="000316CD"/>
    <w:rsid w:val="00031F1A"/>
    <w:rsid w:val="00033397"/>
    <w:rsid w:val="0003447C"/>
    <w:rsid w:val="00040095"/>
    <w:rsid w:val="000500BE"/>
    <w:rsid w:val="00051834"/>
    <w:rsid w:val="00054A22"/>
    <w:rsid w:val="00062023"/>
    <w:rsid w:val="000655A6"/>
    <w:rsid w:val="00075A58"/>
    <w:rsid w:val="0007639B"/>
    <w:rsid w:val="0007719A"/>
    <w:rsid w:val="00077480"/>
    <w:rsid w:val="00080512"/>
    <w:rsid w:val="000818CF"/>
    <w:rsid w:val="0008367D"/>
    <w:rsid w:val="000A06AE"/>
    <w:rsid w:val="000A4A33"/>
    <w:rsid w:val="000A5750"/>
    <w:rsid w:val="000B1CBE"/>
    <w:rsid w:val="000B5817"/>
    <w:rsid w:val="000C1C35"/>
    <w:rsid w:val="000C208B"/>
    <w:rsid w:val="000C2279"/>
    <w:rsid w:val="000C47C3"/>
    <w:rsid w:val="000C5D12"/>
    <w:rsid w:val="000C5FFA"/>
    <w:rsid w:val="000D58AB"/>
    <w:rsid w:val="00105A7E"/>
    <w:rsid w:val="00133525"/>
    <w:rsid w:val="0014372B"/>
    <w:rsid w:val="0014387C"/>
    <w:rsid w:val="00146F90"/>
    <w:rsid w:val="00150982"/>
    <w:rsid w:val="001642E1"/>
    <w:rsid w:val="00170A5E"/>
    <w:rsid w:val="00172F29"/>
    <w:rsid w:val="00173E3B"/>
    <w:rsid w:val="00174E78"/>
    <w:rsid w:val="0018316F"/>
    <w:rsid w:val="001843F3"/>
    <w:rsid w:val="001925EE"/>
    <w:rsid w:val="001938A9"/>
    <w:rsid w:val="00196C6D"/>
    <w:rsid w:val="001A0A65"/>
    <w:rsid w:val="001A1783"/>
    <w:rsid w:val="001A4C42"/>
    <w:rsid w:val="001A7420"/>
    <w:rsid w:val="001B20B3"/>
    <w:rsid w:val="001B6637"/>
    <w:rsid w:val="001C21C3"/>
    <w:rsid w:val="001D02C2"/>
    <w:rsid w:val="001D0F9F"/>
    <w:rsid w:val="001F0C1D"/>
    <w:rsid w:val="001F0D69"/>
    <w:rsid w:val="001F1132"/>
    <w:rsid w:val="001F168B"/>
    <w:rsid w:val="001F1C95"/>
    <w:rsid w:val="001F71A7"/>
    <w:rsid w:val="00200C6E"/>
    <w:rsid w:val="00207574"/>
    <w:rsid w:val="00214E1F"/>
    <w:rsid w:val="00214E36"/>
    <w:rsid w:val="00226500"/>
    <w:rsid w:val="00226E82"/>
    <w:rsid w:val="002347A2"/>
    <w:rsid w:val="00240D6C"/>
    <w:rsid w:val="00241183"/>
    <w:rsid w:val="00242B5D"/>
    <w:rsid w:val="00247D3A"/>
    <w:rsid w:val="002568F6"/>
    <w:rsid w:val="002675F0"/>
    <w:rsid w:val="00270716"/>
    <w:rsid w:val="002714EB"/>
    <w:rsid w:val="00272BD5"/>
    <w:rsid w:val="002749F2"/>
    <w:rsid w:val="002760EE"/>
    <w:rsid w:val="002852DA"/>
    <w:rsid w:val="0029231E"/>
    <w:rsid w:val="00296FE8"/>
    <w:rsid w:val="002978E1"/>
    <w:rsid w:val="00297E39"/>
    <w:rsid w:val="002A4018"/>
    <w:rsid w:val="002B5817"/>
    <w:rsid w:val="002B6339"/>
    <w:rsid w:val="002E00EE"/>
    <w:rsid w:val="00300250"/>
    <w:rsid w:val="00304AD2"/>
    <w:rsid w:val="00305512"/>
    <w:rsid w:val="0030638D"/>
    <w:rsid w:val="00310DFC"/>
    <w:rsid w:val="0031339A"/>
    <w:rsid w:val="00315B85"/>
    <w:rsid w:val="003172DC"/>
    <w:rsid w:val="003331C4"/>
    <w:rsid w:val="00340A9F"/>
    <w:rsid w:val="00342AEE"/>
    <w:rsid w:val="00346E05"/>
    <w:rsid w:val="00347E87"/>
    <w:rsid w:val="003535FF"/>
    <w:rsid w:val="00353C13"/>
    <w:rsid w:val="0035462D"/>
    <w:rsid w:val="00356555"/>
    <w:rsid w:val="00363C6D"/>
    <w:rsid w:val="00372977"/>
    <w:rsid w:val="0037654D"/>
    <w:rsid w:val="003765B8"/>
    <w:rsid w:val="0038609A"/>
    <w:rsid w:val="0038610A"/>
    <w:rsid w:val="0039727D"/>
    <w:rsid w:val="00397344"/>
    <w:rsid w:val="003A1C06"/>
    <w:rsid w:val="003A76A6"/>
    <w:rsid w:val="003B4C8C"/>
    <w:rsid w:val="003B4E6C"/>
    <w:rsid w:val="003B79B5"/>
    <w:rsid w:val="003C3971"/>
    <w:rsid w:val="003D3B4E"/>
    <w:rsid w:val="003D6799"/>
    <w:rsid w:val="003E01D1"/>
    <w:rsid w:val="003F05B1"/>
    <w:rsid w:val="003F08D1"/>
    <w:rsid w:val="003F5581"/>
    <w:rsid w:val="00423334"/>
    <w:rsid w:val="004252BF"/>
    <w:rsid w:val="004345EC"/>
    <w:rsid w:val="00434E6A"/>
    <w:rsid w:val="0044155B"/>
    <w:rsid w:val="004473B6"/>
    <w:rsid w:val="004531D7"/>
    <w:rsid w:val="00456513"/>
    <w:rsid w:val="0046475E"/>
    <w:rsid w:val="00465515"/>
    <w:rsid w:val="00472220"/>
    <w:rsid w:val="00487D31"/>
    <w:rsid w:val="0049041C"/>
    <w:rsid w:val="00492ECA"/>
    <w:rsid w:val="0049751D"/>
    <w:rsid w:val="004A2CFA"/>
    <w:rsid w:val="004C30AC"/>
    <w:rsid w:val="004D3578"/>
    <w:rsid w:val="004E1E5F"/>
    <w:rsid w:val="004E207D"/>
    <w:rsid w:val="004E213A"/>
    <w:rsid w:val="004F0988"/>
    <w:rsid w:val="004F0E6B"/>
    <w:rsid w:val="004F3340"/>
    <w:rsid w:val="00507411"/>
    <w:rsid w:val="00524238"/>
    <w:rsid w:val="0053388B"/>
    <w:rsid w:val="00535773"/>
    <w:rsid w:val="005379AD"/>
    <w:rsid w:val="00543E6C"/>
    <w:rsid w:val="00550162"/>
    <w:rsid w:val="00551ECB"/>
    <w:rsid w:val="00565087"/>
    <w:rsid w:val="005827DF"/>
    <w:rsid w:val="005844D4"/>
    <w:rsid w:val="005845EF"/>
    <w:rsid w:val="00587F7D"/>
    <w:rsid w:val="0059047D"/>
    <w:rsid w:val="00597B11"/>
    <w:rsid w:val="005A0205"/>
    <w:rsid w:val="005A5919"/>
    <w:rsid w:val="005B4175"/>
    <w:rsid w:val="005C0BCB"/>
    <w:rsid w:val="005C63DA"/>
    <w:rsid w:val="005D2E01"/>
    <w:rsid w:val="005D7526"/>
    <w:rsid w:val="005E3D68"/>
    <w:rsid w:val="005E4BB2"/>
    <w:rsid w:val="005E5172"/>
    <w:rsid w:val="005F2779"/>
    <w:rsid w:val="005F788A"/>
    <w:rsid w:val="006005EB"/>
    <w:rsid w:val="00601F1B"/>
    <w:rsid w:val="00602AEA"/>
    <w:rsid w:val="0060325E"/>
    <w:rsid w:val="00607C48"/>
    <w:rsid w:val="00614FDF"/>
    <w:rsid w:val="0061751E"/>
    <w:rsid w:val="006338A0"/>
    <w:rsid w:val="0063543D"/>
    <w:rsid w:val="00637DFE"/>
    <w:rsid w:val="00647114"/>
    <w:rsid w:val="006508DC"/>
    <w:rsid w:val="006676B0"/>
    <w:rsid w:val="00670CF4"/>
    <w:rsid w:val="00670D97"/>
    <w:rsid w:val="00671C12"/>
    <w:rsid w:val="00677A32"/>
    <w:rsid w:val="006833B4"/>
    <w:rsid w:val="006912E9"/>
    <w:rsid w:val="006934A4"/>
    <w:rsid w:val="0069566A"/>
    <w:rsid w:val="006A2CC1"/>
    <w:rsid w:val="006A323F"/>
    <w:rsid w:val="006B0631"/>
    <w:rsid w:val="006B30D0"/>
    <w:rsid w:val="006B3535"/>
    <w:rsid w:val="006B499C"/>
    <w:rsid w:val="006B4A23"/>
    <w:rsid w:val="006C3D95"/>
    <w:rsid w:val="006C50FC"/>
    <w:rsid w:val="006D7A23"/>
    <w:rsid w:val="006E5C86"/>
    <w:rsid w:val="006E770F"/>
    <w:rsid w:val="007000D6"/>
    <w:rsid w:val="00701116"/>
    <w:rsid w:val="00704CC0"/>
    <w:rsid w:val="0071174C"/>
    <w:rsid w:val="007121D7"/>
    <w:rsid w:val="00713C44"/>
    <w:rsid w:val="007151D6"/>
    <w:rsid w:val="007210BA"/>
    <w:rsid w:val="00722940"/>
    <w:rsid w:val="007250F3"/>
    <w:rsid w:val="00730A81"/>
    <w:rsid w:val="00733A5E"/>
    <w:rsid w:val="00733FCB"/>
    <w:rsid w:val="00734A5B"/>
    <w:rsid w:val="0074026F"/>
    <w:rsid w:val="007429F6"/>
    <w:rsid w:val="00744E76"/>
    <w:rsid w:val="007462CD"/>
    <w:rsid w:val="007544FE"/>
    <w:rsid w:val="00765904"/>
    <w:rsid w:val="00765EA3"/>
    <w:rsid w:val="00774DA4"/>
    <w:rsid w:val="00781F0F"/>
    <w:rsid w:val="00785A0E"/>
    <w:rsid w:val="007A1C1A"/>
    <w:rsid w:val="007A569A"/>
    <w:rsid w:val="007B10C0"/>
    <w:rsid w:val="007B600E"/>
    <w:rsid w:val="007C4173"/>
    <w:rsid w:val="007D6E94"/>
    <w:rsid w:val="007F0F4A"/>
    <w:rsid w:val="0080145C"/>
    <w:rsid w:val="008028A4"/>
    <w:rsid w:val="00820A7F"/>
    <w:rsid w:val="00820B95"/>
    <w:rsid w:val="00821E87"/>
    <w:rsid w:val="00830747"/>
    <w:rsid w:val="00830904"/>
    <w:rsid w:val="008329F4"/>
    <w:rsid w:val="00836401"/>
    <w:rsid w:val="00843701"/>
    <w:rsid w:val="0084447D"/>
    <w:rsid w:val="00851EF0"/>
    <w:rsid w:val="008572F1"/>
    <w:rsid w:val="0087035A"/>
    <w:rsid w:val="008768CA"/>
    <w:rsid w:val="00880E15"/>
    <w:rsid w:val="00886A4D"/>
    <w:rsid w:val="008967D7"/>
    <w:rsid w:val="008A3287"/>
    <w:rsid w:val="008A3BD9"/>
    <w:rsid w:val="008C384C"/>
    <w:rsid w:val="008C7487"/>
    <w:rsid w:val="008C7B64"/>
    <w:rsid w:val="008D0D35"/>
    <w:rsid w:val="008D15B3"/>
    <w:rsid w:val="008D64F1"/>
    <w:rsid w:val="008E1743"/>
    <w:rsid w:val="008E2740"/>
    <w:rsid w:val="008E2D68"/>
    <w:rsid w:val="008E60D6"/>
    <w:rsid w:val="008E6756"/>
    <w:rsid w:val="008F6B7C"/>
    <w:rsid w:val="00900CA2"/>
    <w:rsid w:val="0090271F"/>
    <w:rsid w:val="00902E23"/>
    <w:rsid w:val="00906B5D"/>
    <w:rsid w:val="00906CCF"/>
    <w:rsid w:val="009114D7"/>
    <w:rsid w:val="0091348E"/>
    <w:rsid w:val="00917CCB"/>
    <w:rsid w:val="00923CE0"/>
    <w:rsid w:val="009329E6"/>
    <w:rsid w:val="00933FB0"/>
    <w:rsid w:val="00935963"/>
    <w:rsid w:val="00936A17"/>
    <w:rsid w:val="00937F44"/>
    <w:rsid w:val="009419E1"/>
    <w:rsid w:val="00942A74"/>
    <w:rsid w:val="00942EC2"/>
    <w:rsid w:val="00950079"/>
    <w:rsid w:val="0095258D"/>
    <w:rsid w:val="00964AB3"/>
    <w:rsid w:val="00965FF3"/>
    <w:rsid w:val="00975DAE"/>
    <w:rsid w:val="009763ED"/>
    <w:rsid w:val="0098138E"/>
    <w:rsid w:val="009820A1"/>
    <w:rsid w:val="009B3378"/>
    <w:rsid w:val="009B3979"/>
    <w:rsid w:val="009B3D27"/>
    <w:rsid w:val="009B539B"/>
    <w:rsid w:val="009B7844"/>
    <w:rsid w:val="009C7F91"/>
    <w:rsid w:val="009D3323"/>
    <w:rsid w:val="009E2532"/>
    <w:rsid w:val="009F37B7"/>
    <w:rsid w:val="009F79CA"/>
    <w:rsid w:val="00A0209D"/>
    <w:rsid w:val="00A03CB6"/>
    <w:rsid w:val="00A10F02"/>
    <w:rsid w:val="00A15FE0"/>
    <w:rsid w:val="00A164B4"/>
    <w:rsid w:val="00A17B11"/>
    <w:rsid w:val="00A2162F"/>
    <w:rsid w:val="00A26956"/>
    <w:rsid w:val="00A27486"/>
    <w:rsid w:val="00A27CCC"/>
    <w:rsid w:val="00A31077"/>
    <w:rsid w:val="00A34385"/>
    <w:rsid w:val="00A53724"/>
    <w:rsid w:val="00A56066"/>
    <w:rsid w:val="00A62994"/>
    <w:rsid w:val="00A7289C"/>
    <w:rsid w:val="00A73129"/>
    <w:rsid w:val="00A77591"/>
    <w:rsid w:val="00A804DD"/>
    <w:rsid w:val="00A82346"/>
    <w:rsid w:val="00A825F0"/>
    <w:rsid w:val="00A92BA1"/>
    <w:rsid w:val="00A93B44"/>
    <w:rsid w:val="00A957F3"/>
    <w:rsid w:val="00A95A32"/>
    <w:rsid w:val="00AA2944"/>
    <w:rsid w:val="00AB4006"/>
    <w:rsid w:val="00AB4A5D"/>
    <w:rsid w:val="00AB547B"/>
    <w:rsid w:val="00AC6BC6"/>
    <w:rsid w:val="00AD0D9C"/>
    <w:rsid w:val="00AD45A1"/>
    <w:rsid w:val="00AD6D26"/>
    <w:rsid w:val="00AE6164"/>
    <w:rsid w:val="00AE65E2"/>
    <w:rsid w:val="00AF1460"/>
    <w:rsid w:val="00B06D28"/>
    <w:rsid w:val="00B11544"/>
    <w:rsid w:val="00B15449"/>
    <w:rsid w:val="00B2134B"/>
    <w:rsid w:val="00B343F5"/>
    <w:rsid w:val="00B417B8"/>
    <w:rsid w:val="00B420F9"/>
    <w:rsid w:val="00B4512E"/>
    <w:rsid w:val="00B60D44"/>
    <w:rsid w:val="00B744FC"/>
    <w:rsid w:val="00B858F9"/>
    <w:rsid w:val="00B906CA"/>
    <w:rsid w:val="00B93086"/>
    <w:rsid w:val="00BA0789"/>
    <w:rsid w:val="00BA19ED"/>
    <w:rsid w:val="00BA4B8D"/>
    <w:rsid w:val="00BA7FE4"/>
    <w:rsid w:val="00BB5B30"/>
    <w:rsid w:val="00BC0858"/>
    <w:rsid w:val="00BC0F7D"/>
    <w:rsid w:val="00BC1C4B"/>
    <w:rsid w:val="00BC2251"/>
    <w:rsid w:val="00BD6865"/>
    <w:rsid w:val="00BD7D31"/>
    <w:rsid w:val="00BE3255"/>
    <w:rsid w:val="00BE537B"/>
    <w:rsid w:val="00BF128E"/>
    <w:rsid w:val="00BF399C"/>
    <w:rsid w:val="00BF4B42"/>
    <w:rsid w:val="00C03DC4"/>
    <w:rsid w:val="00C074DD"/>
    <w:rsid w:val="00C07E08"/>
    <w:rsid w:val="00C1496A"/>
    <w:rsid w:val="00C25418"/>
    <w:rsid w:val="00C26175"/>
    <w:rsid w:val="00C33079"/>
    <w:rsid w:val="00C37555"/>
    <w:rsid w:val="00C409BC"/>
    <w:rsid w:val="00C45231"/>
    <w:rsid w:val="00C4662D"/>
    <w:rsid w:val="00C469A6"/>
    <w:rsid w:val="00C54268"/>
    <w:rsid w:val="00C551FF"/>
    <w:rsid w:val="00C563DD"/>
    <w:rsid w:val="00C61CB9"/>
    <w:rsid w:val="00C64917"/>
    <w:rsid w:val="00C6688B"/>
    <w:rsid w:val="00C72833"/>
    <w:rsid w:val="00C80F1D"/>
    <w:rsid w:val="00C82873"/>
    <w:rsid w:val="00C85A19"/>
    <w:rsid w:val="00C87266"/>
    <w:rsid w:val="00C9039E"/>
    <w:rsid w:val="00C91962"/>
    <w:rsid w:val="00C9278B"/>
    <w:rsid w:val="00C93F40"/>
    <w:rsid w:val="00C93FAD"/>
    <w:rsid w:val="00CA3D0C"/>
    <w:rsid w:val="00CD4978"/>
    <w:rsid w:val="00CD501C"/>
    <w:rsid w:val="00CD7942"/>
    <w:rsid w:val="00CE186E"/>
    <w:rsid w:val="00CE6308"/>
    <w:rsid w:val="00CF155C"/>
    <w:rsid w:val="00CF66BE"/>
    <w:rsid w:val="00D02EA1"/>
    <w:rsid w:val="00D10D87"/>
    <w:rsid w:val="00D14223"/>
    <w:rsid w:val="00D143A6"/>
    <w:rsid w:val="00D1608F"/>
    <w:rsid w:val="00D175E3"/>
    <w:rsid w:val="00D22EB3"/>
    <w:rsid w:val="00D35956"/>
    <w:rsid w:val="00D41D6E"/>
    <w:rsid w:val="00D44363"/>
    <w:rsid w:val="00D56B9E"/>
    <w:rsid w:val="00D57972"/>
    <w:rsid w:val="00D60F7C"/>
    <w:rsid w:val="00D675A9"/>
    <w:rsid w:val="00D738D6"/>
    <w:rsid w:val="00D74243"/>
    <w:rsid w:val="00D755EB"/>
    <w:rsid w:val="00D76048"/>
    <w:rsid w:val="00D77366"/>
    <w:rsid w:val="00D8298E"/>
    <w:rsid w:val="00D82E6F"/>
    <w:rsid w:val="00D834E3"/>
    <w:rsid w:val="00D85A71"/>
    <w:rsid w:val="00D87E00"/>
    <w:rsid w:val="00D9134D"/>
    <w:rsid w:val="00D95DB0"/>
    <w:rsid w:val="00DA7A03"/>
    <w:rsid w:val="00DB1818"/>
    <w:rsid w:val="00DB2BF8"/>
    <w:rsid w:val="00DB3C22"/>
    <w:rsid w:val="00DB62AD"/>
    <w:rsid w:val="00DB6625"/>
    <w:rsid w:val="00DC2A71"/>
    <w:rsid w:val="00DC309B"/>
    <w:rsid w:val="00DC4DA2"/>
    <w:rsid w:val="00DC598C"/>
    <w:rsid w:val="00DD4C17"/>
    <w:rsid w:val="00DD74A5"/>
    <w:rsid w:val="00DE13A5"/>
    <w:rsid w:val="00DF2B1F"/>
    <w:rsid w:val="00DF4B79"/>
    <w:rsid w:val="00DF62CD"/>
    <w:rsid w:val="00E029BE"/>
    <w:rsid w:val="00E02AF1"/>
    <w:rsid w:val="00E16509"/>
    <w:rsid w:val="00E23457"/>
    <w:rsid w:val="00E31034"/>
    <w:rsid w:val="00E31385"/>
    <w:rsid w:val="00E44582"/>
    <w:rsid w:val="00E44FFC"/>
    <w:rsid w:val="00E54372"/>
    <w:rsid w:val="00E57F78"/>
    <w:rsid w:val="00E64F3B"/>
    <w:rsid w:val="00E75EB3"/>
    <w:rsid w:val="00E77645"/>
    <w:rsid w:val="00E87902"/>
    <w:rsid w:val="00E96F10"/>
    <w:rsid w:val="00EA15B0"/>
    <w:rsid w:val="00EA2594"/>
    <w:rsid w:val="00EA56F7"/>
    <w:rsid w:val="00EA5EA7"/>
    <w:rsid w:val="00EA66BD"/>
    <w:rsid w:val="00EA66D3"/>
    <w:rsid w:val="00EA68DB"/>
    <w:rsid w:val="00EB344E"/>
    <w:rsid w:val="00EB3DEF"/>
    <w:rsid w:val="00EB50C1"/>
    <w:rsid w:val="00EC06A1"/>
    <w:rsid w:val="00EC4A25"/>
    <w:rsid w:val="00ED185F"/>
    <w:rsid w:val="00ED4FF3"/>
    <w:rsid w:val="00ED51CE"/>
    <w:rsid w:val="00ED72EE"/>
    <w:rsid w:val="00EE2591"/>
    <w:rsid w:val="00EF608C"/>
    <w:rsid w:val="00F025A2"/>
    <w:rsid w:val="00F02794"/>
    <w:rsid w:val="00F04130"/>
    <w:rsid w:val="00F04712"/>
    <w:rsid w:val="00F13360"/>
    <w:rsid w:val="00F1749F"/>
    <w:rsid w:val="00F22EC7"/>
    <w:rsid w:val="00F26FE7"/>
    <w:rsid w:val="00F27B8F"/>
    <w:rsid w:val="00F31901"/>
    <w:rsid w:val="00F325C8"/>
    <w:rsid w:val="00F34834"/>
    <w:rsid w:val="00F52394"/>
    <w:rsid w:val="00F653B8"/>
    <w:rsid w:val="00F655FE"/>
    <w:rsid w:val="00F72DCE"/>
    <w:rsid w:val="00F73CD8"/>
    <w:rsid w:val="00F84720"/>
    <w:rsid w:val="00F851F2"/>
    <w:rsid w:val="00F867BE"/>
    <w:rsid w:val="00F86F59"/>
    <w:rsid w:val="00F9008D"/>
    <w:rsid w:val="00FA1266"/>
    <w:rsid w:val="00FA219B"/>
    <w:rsid w:val="00FA6EF6"/>
    <w:rsid w:val="00FB4D73"/>
    <w:rsid w:val="00FC069C"/>
    <w:rsid w:val="00FC1192"/>
    <w:rsid w:val="00FC51D2"/>
    <w:rsid w:val="00FC67C2"/>
    <w:rsid w:val="00FD0F34"/>
    <w:rsid w:val="00FD56D4"/>
    <w:rsid w:val="00FE1271"/>
    <w:rsid w:val="0F904B30"/>
    <w:rsid w:val="18487564"/>
    <w:rsid w:val="368A7524"/>
    <w:rsid w:val="3DA3192E"/>
    <w:rsid w:val="476F2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6B07FAF8"/>
  <w14:defaultImageDpi w14:val="32767"/>
  <w15:docId w15:val="{604E3686-0C72-4955-B420-0C87DF3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8" w:qFormat="1"/>
    <w:lsdException w:name="heading 9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 w:qFormat="1"/>
    <w:lsdException w:name="toc 3" w:uiPriority="39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index heading" w:qFormat="1"/>
    <w:lsdException w:name="caption" w:semiHidden="1" w:unhideWhenUsed="1" w:qFormat="1"/>
    <w:lsdException w:name="table of figures" w:qFormat="1"/>
    <w:lsdException w:name="envelope address" w:qFormat="1"/>
    <w:lsdException w:name="envelope return" w:qFormat="1"/>
    <w:lsdException w:name="annotation reference" w:qFormat="1"/>
    <w:lsdException w:name="endnote text" w:qFormat="1"/>
    <w:lsdException w:name="table of authorities" w:qFormat="1"/>
    <w:lsdException w:name="macro" w:qFormat="1"/>
    <w:lsdException w:name="toa heading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qFormat="1"/>
    <w:lsdException w:name="Signature" w:qFormat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qFormat="1"/>
    <w:lsdException w:name="List Continue 2" w:qFormat="1"/>
    <w:lsdException w:name="List Continue 3" w:qFormat="1"/>
    <w:lsdException w:name="List Continue 4" w:qFormat="1"/>
    <w:lsdException w:name="List Continue 5" w:qFormat="1"/>
    <w:lsdException w:name="Message Header" w:qFormat="1"/>
    <w:lsdException w:name="Subtitle" w:qFormat="1"/>
    <w:lsdException w:name="Salutation" w:qFormat="1"/>
    <w:lsdException w:name="Date" w:qFormat="1"/>
    <w:lsdException w:name="Body Text First Indent" w:qFormat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uiPriority="99" w:qFormat="1"/>
    <w:lsdException w:name="FollowedHyperlink" w:uiPriority="99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ddress" w:qFormat="1"/>
    <w:lsdException w:name="HTML Keyboard" w:semiHidden="1" w:unhideWhenUsed="1"/>
    <w:lsdException w:name="HTML Preformatted" w:qFormat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宋体" w:hAnsi="宋体" w:cs="宋体"/>
      <w:sz w:val="24"/>
      <w:szCs w:val="24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Theme="minorEastAsia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pPr>
      <w:outlineLvl w:val="5"/>
    </w:pPr>
  </w:style>
  <w:style w:type="paragraph" w:styleId="Heading7">
    <w:name w:val="heading 7"/>
    <w:basedOn w:val="H6"/>
    <w:next w:val="Normal"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Theme="minorEastAsia" w:hAnsi="Consolas"/>
      <w:lang w:val="en-GB" w:eastAsia="en-US"/>
    </w:rPr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Normal"/>
    <w:qFormat/>
    <w:pPr>
      <w:spacing w:after="180"/>
      <w:ind w:left="849" w:hanging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OC7">
    <w:name w:val="toc 7"/>
    <w:basedOn w:val="TOC6"/>
    <w:next w:val="Normal"/>
    <w:semiHidden/>
    <w:qFormat/>
    <w:pPr>
      <w:ind w:left="2268" w:hanging="2268"/>
    </w:pPr>
  </w:style>
  <w:style w:type="paragraph" w:styleId="TOC6">
    <w:name w:val="toc 6"/>
    <w:basedOn w:val="TOC5"/>
    <w:next w:val="Normal"/>
    <w:semiHidden/>
    <w:qFormat/>
    <w:pPr>
      <w:ind w:left="1985" w:hanging="1985"/>
    </w:pPr>
  </w:style>
  <w:style w:type="paragraph" w:styleId="TOC5">
    <w:name w:val="toc 5"/>
    <w:basedOn w:val="TOC4"/>
    <w:next w:val="Normal"/>
    <w:semiHidden/>
    <w:qFormat/>
    <w:pPr>
      <w:ind w:left="1701" w:hanging="1701"/>
    </w:pPr>
  </w:style>
  <w:style w:type="paragraph" w:styleId="TOC4">
    <w:name w:val="toc 4"/>
    <w:basedOn w:val="TOC3"/>
    <w:next w:val="Normal"/>
    <w:semiHidden/>
    <w:qFormat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Theme="minorEastAsia"/>
      <w:sz w:val="22"/>
      <w:lang w:val="en-GB" w:eastAsia="en-US"/>
    </w:rPr>
  </w:style>
  <w:style w:type="paragraph" w:styleId="ListNumber2">
    <w:name w:val="List Number 2"/>
    <w:basedOn w:val="Normal"/>
    <w:qFormat/>
    <w:pPr>
      <w:numPr>
        <w:numId w:val="1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ableofAuthorities">
    <w:name w:val="table of authorities"/>
    <w:basedOn w:val="Normal"/>
    <w:next w:val="Normal"/>
    <w:qFormat/>
    <w:pPr>
      <w:ind w:left="2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NoteHeading">
    <w:name w:val="Note Heading"/>
    <w:basedOn w:val="Normal"/>
    <w:next w:val="Normal"/>
    <w:link w:val="NoteHeadingChar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Bullet4">
    <w:name w:val="List Bullet 4"/>
    <w:basedOn w:val="Normal"/>
    <w:qFormat/>
    <w:pPr>
      <w:numPr>
        <w:numId w:val="2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Index8">
    <w:name w:val="index 8"/>
    <w:basedOn w:val="Normal"/>
    <w:next w:val="Normal"/>
    <w:qFormat/>
    <w:pPr>
      <w:ind w:left="16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E-mailSignature">
    <w:name w:val="E-mail Signature"/>
    <w:basedOn w:val="Normal"/>
    <w:link w:val="E-mailSignatureChar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Number">
    <w:name w:val="List Number"/>
    <w:basedOn w:val="Normal"/>
    <w:qFormat/>
    <w:pPr>
      <w:numPr>
        <w:numId w:val="3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NormalIndent">
    <w:name w:val="Normal Indent"/>
    <w:basedOn w:val="Normal"/>
    <w:qFormat/>
    <w:pPr>
      <w:spacing w:after="180"/>
      <w:ind w:left="72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Caption">
    <w:name w:val="caption"/>
    <w:basedOn w:val="Normal"/>
    <w:next w:val="Normal"/>
    <w:semiHidden/>
    <w:unhideWhenUsed/>
    <w:qFormat/>
    <w:pPr>
      <w:spacing w:after="200"/>
    </w:pPr>
    <w:rPr>
      <w:rFonts w:ascii="Times New Roman" w:eastAsiaTheme="minorEastAsia" w:hAnsi="Times New Roman" w:cs="Times New Roman"/>
      <w:i/>
      <w:iCs/>
      <w:color w:val="44546A" w:themeColor="text2"/>
      <w:sz w:val="18"/>
      <w:szCs w:val="18"/>
      <w:lang w:val="en-GB" w:eastAsia="en-US"/>
    </w:rPr>
  </w:style>
  <w:style w:type="paragraph" w:styleId="Index5">
    <w:name w:val="index 5"/>
    <w:basedOn w:val="Normal"/>
    <w:next w:val="Normal"/>
    <w:qFormat/>
    <w:pPr>
      <w:ind w:left="10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Bullet">
    <w:name w:val="List Bullet"/>
    <w:basedOn w:val="Normal"/>
    <w:qFormat/>
    <w:pPr>
      <w:numPr>
        <w:numId w:val="4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EnvelopeAddress">
    <w:name w:val="envelope address"/>
    <w:basedOn w:val="Normal"/>
    <w:qFormat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lang w:val="en-GB" w:eastAsia="en-US"/>
    </w:rPr>
  </w:style>
  <w:style w:type="paragraph" w:styleId="DocumentMap">
    <w:name w:val="Document Map"/>
    <w:basedOn w:val="Normal"/>
    <w:link w:val="DocumentMapChar"/>
    <w:qFormat/>
    <w:rPr>
      <w:rFonts w:ascii="Segoe UI" w:eastAsiaTheme="minorEastAsia" w:hAnsi="Segoe UI" w:cs="Segoe UI"/>
      <w:sz w:val="16"/>
      <w:szCs w:val="16"/>
      <w:lang w:val="en-GB" w:eastAsia="en-US"/>
    </w:rPr>
  </w:style>
  <w:style w:type="paragraph" w:styleId="TOAHeading">
    <w:name w:val="toa heading"/>
    <w:basedOn w:val="Normal"/>
    <w:next w:val="Normal"/>
    <w:qFormat/>
    <w:pPr>
      <w:spacing w:before="120" w:after="180"/>
    </w:pPr>
    <w:rPr>
      <w:rFonts w:asciiTheme="majorHAnsi" w:eastAsiaTheme="majorEastAsia" w:hAnsiTheme="majorHAnsi" w:cstheme="majorBidi"/>
      <w:b/>
      <w:bCs/>
      <w:lang w:val="en-GB" w:eastAsia="en-US"/>
    </w:rPr>
  </w:style>
  <w:style w:type="paragraph" w:styleId="CommentText">
    <w:name w:val="annotation text"/>
    <w:basedOn w:val="Normal"/>
    <w:link w:val="CommentTextChar"/>
    <w:qFormat/>
    <w:pPr>
      <w:spacing w:after="18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Index6">
    <w:name w:val="index 6"/>
    <w:basedOn w:val="Normal"/>
    <w:next w:val="Normal"/>
    <w:qFormat/>
    <w:pPr>
      <w:ind w:left="12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Salutation">
    <w:name w:val="Salutation"/>
    <w:basedOn w:val="Normal"/>
    <w:next w:val="Normal"/>
    <w:link w:val="SalutationChar"/>
    <w:qFormat/>
    <w:pPr>
      <w:spacing w:after="18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odyText3">
    <w:name w:val="Body Text 3"/>
    <w:basedOn w:val="Normal"/>
    <w:link w:val="BodyText3Char"/>
    <w:qFormat/>
    <w:pPr>
      <w:spacing w:after="120"/>
    </w:pPr>
    <w:rPr>
      <w:rFonts w:ascii="Times New Roman" w:eastAsiaTheme="minorEastAsia" w:hAnsi="Times New Roman" w:cs="Times New Roman"/>
      <w:sz w:val="16"/>
      <w:szCs w:val="16"/>
      <w:lang w:val="en-GB" w:eastAsia="en-US"/>
    </w:rPr>
  </w:style>
  <w:style w:type="paragraph" w:styleId="Closing">
    <w:name w:val="Closing"/>
    <w:basedOn w:val="Normal"/>
    <w:link w:val="ClosingChar"/>
    <w:qFormat/>
    <w:pPr>
      <w:ind w:left="4252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Normal"/>
    <w:qFormat/>
    <w:pPr>
      <w:numPr>
        <w:numId w:val="5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odyText">
    <w:name w:val="Body Text"/>
    <w:basedOn w:val="Normal"/>
    <w:link w:val="BodyTextChar"/>
    <w:qFormat/>
    <w:pPr>
      <w:spacing w:after="12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odyTextIndent">
    <w:name w:val="Body Text Indent"/>
    <w:basedOn w:val="Normal"/>
    <w:link w:val="BodyTextIndentChar"/>
    <w:qFormat/>
    <w:pPr>
      <w:spacing w:after="120"/>
      <w:ind w:left="283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Number3">
    <w:name w:val="List Number 3"/>
    <w:basedOn w:val="Normal"/>
    <w:qFormat/>
    <w:pPr>
      <w:numPr>
        <w:numId w:val="6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2">
    <w:name w:val="List 2"/>
    <w:basedOn w:val="Normal"/>
    <w:qFormat/>
    <w:pPr>
      <w:spacing w:after="180"/>
      <w:ind w:left="566" w:hanging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lockText">
    <w:name w:val="Block Text"/>
    <w:basedOn w:val="Normal"/>
    <w:qFormat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spacing w:after="180"/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  <w:sz w:val="20"/>
      <w:szCs w:val="20"/>
      <w:lang w:val="en-GB" w:eastAsia="en-US"/>
    </w:rPr>
  </w:style>
  <w:style w:type="paragraph" w:styleId="ListBullet2">
    <w:name w:val="List Bullet 2"/>
    <w:basedOn w:val="Normal"/>
    <w:qFormat/>
    <w:pPr>
      <w:numPr>
        <w:numId w:val="7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HTMLAddress">
    <w:name w:val="HTML Address"/>
    <w:basedOn w:val="Normal"/>
    <w:link w:val="HTMLAddressChar"/>
    <w:qFormat/>
    <w:rPr>
      <w:rFonts w:ascii="Times New Roman" w:eastAsiaTheme="minorEastAsia" w:hAnsi="Times New Roman" w:cs="Times New Roman"/>
      <w:i/>
      <w:iCs/>
      <w:sz w:val="20"/>
      <w:szCs w:val="20"/>
      <w:lang w:val="en-GB" w:eastAsia="en-US"/>
    </w:rPr>
  </w:style>
  <w:style w:type="paragraph" w:styleId="Index4">
    <w:name w:val="index 4"/>
    <w:basedOn w:val="Normal"/>
    <w:next w:val="Normal"/>
    <w:qFormat/>
    <w:pPr>
      <w:ind w:left="8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PlainText">
    <w:name w:val="Plain Text"/>
    <w:basedOn w:val="Normal"/>
    <w:link w:val="PlainTextChar"/>
    <w:qFormat/>
    <w:rPr>
      <w:rFonts w:ascii="Consolas" w:eastAsiaTheme="minorEastAsia" w:hAnsi="Consolas" w:cs="Times New Roman"/>
      <w:sz w:val="21"/>
      <w:szCs w:val="21"/>
      <w:lang w:val="en-GB" w:eastAsia="en-US"/>
    </w:rPr>
  </w:style>
  <w:style w:type="paragraph" w:styleId="ListBullet5">
    <w:name w:val="List Bullet 5"/>
    <w:basedOn w:val="Normal"/>
    <w:qFormat/>
    <w:pPr>
      <w:numPr>
        <w:numId w:val="8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Number4">
    <w:name w:val="List Number 4"/>
    <w:basedOn w:val="Normal"/>
    <w:qFormat/>
    <w:pPr>
      <w:numPr>
        <w:numId w:val="9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Index3">
    <w:name w:val="index 3"/>
    <w:basedOn w:val="Normal"/>
    <w:next w:val="Normal"/>
    <w:qFormat/>
    <w:pPr>
      <w:ind w:left="6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Date">
    <w:name w:val="Date"/>
    <w:basedOn w:val="Normal"/>
    <w:next w:val="Normal"/>
    <w:link w:val="DateChar"/>
    <w:qFormat/>
    <w:pPr>
      <w:spacing w:after="18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odyTextIndent2">
    <w:name w:val="Body Text Indent 2"/>
    <w:basedOn w:val="Normal"/>
    <w:link w:val="BodyTextIndent2Char"/>
    <w:qFormat/>
    <w:pPr>
      <w:spacing w:after="120" w:line="480" w:lineRule="auto"/>
      <w:ind w:left="283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Continue5">
    <w:name w:val="List Continue 5"/>
    <w:basedOn w:val="Normal"/>
    <w:qFormat/>
    <w:pPr>
      <w:spacing w:after="120"/>
      <w:ind w:left="1415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alloonText">
    <w:name w:val="Balloon Text"/>
    <w:basedOn w:val="Normal"/>
    <w:link w:val="BalloonTextChar"/>
    <w:semiHidden/>
    <w:unhideWhenUsed/>
    <w:qFormat/>
    <w:rPr>
      <w:rFonts w:ascii="Segoe UI" w:eastAsiaTheme="minorEastAsia" w:hAnsi="Segoe UI" w:cs="Segoe UI"/>
      <w:sz w:val="18"/>
      <w:szCs w:val="18"/>
      <w:lang w:val="en-GB" w:eastAsia="en-US"/>
    </w:rPr>
  </w:style>
  <w:style w:type="paragraph" w:styleId="Footer">
    <w:name w:val="footer"/>
    <w:basedOn w:val="Header"/>
    <w:qFormat/>
    <w:pPr>
      <w:jc w:val="center"/>
    </w:pPr>
    <w:rPr>
      <w:i/>
    </w:rPr>
  </w:style>
  <w:style w:type="paragraph" w:styleId="Header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/>
      <w:b/>
      <w:sz w:val="18"/>
      <w:lang w:val="en-GB" w:eastAsia="ja-JP"/>
    </w:rPr>
  </w:style>
  <w:style w:type="paragraph" w:styleId="EnvelopeReturn">
    <w:name w:val="envelope return"/>
    <w:basedOn w:val="Normal"/>
    <w:qFormat/>
    <w:rPr>
      <w:rFonts w:asciiTheme="majorHAnsi" w:eastAsiaTheme="majorEastAsia" w:hAnsiTheme="majorHAnsi" w:cstheme="majorBidi"/>
      <w:sz w:val="20"/>
      <w:szCs w:val="20"/>
      <w:lang w:val="en-GB" w:eastAsia="en-US"/>
    </w:rPr>
  </w:style>
  <w:style w:type="paragraph" w:styleId="Signature">
    <w:name w:val="Signature"/>
    <w:basedOn w:val="Normal"/>
    <w:link w:val="SignatureChar"/>
    <w:qFormat/>
    <w:pPr>
      <w:ind w:left="4252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Continue4">
    <w:name w:val="List Continue 4"/>
    <w:basedOn w:val="Normal"/>
    <w:qFormat/>
    <w:pPr>
      <w:spacing w:after="120"/>
      <w:ind w:left="1132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IndexHeading">
    <w:name w:val="index heading"/>
    <w:basedOn w:val="Normal"/>
    <w:next w:val="Index1"/>
    <w:qFormat/>
    <w:pPr>
      <w:spacing w:after="180"/>
    </w:pPr>
    <w:rPr>
      <w:rFonts w:asciiTheme="majorHAnsi" w:eastAsiaTheme="majorEastAsia" w:hAnsiTheme="majorHAnsi" w:cstheme="majorBidi"/>
      <w:b/>
      <w:bCs/>
      <w:sz w:val="20"/>
      <w:szCs w:val="20"/>
      <w:lang w:val="en-GB" w:eastAsia="en-US"/>
    </w:rPr>
  </w:style>
  <w:style w:type="paragraph" w:styleId="Index1">
    <w:name w:val="index 1"/>
    <w:basedOn w:val="Normal"/>
    <w:next w:val="Normal"/>
    <w:qFormat/>
    <w:pPr>
      <w:ind w:left="2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pPr>
      <w:spacing w:after="160"/>
    </w:pPr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val="en-GB" w:eastAsia="en-US"/>
    </w:rPr>
  </w:style>
  <w:style w:type="paragraph" w:styleId="ListNumber5">
    <w:name w:val="List Number 5"/>
    <w:basedOn w:val="Normal"/>
    <w:qFormat/>
    <w:pPr>
      <w:numPr>
        <w:numId w:val="10"/>
      </w:numPr>
      <w:spacing w:after="18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">
    <w:name w:val="List"/>
    <w:basedOn w:val="Normal"/>
    <w:qFormat/>
    <w:pPr>
      <w:spacing w:after="180"/>
      <w:ind w:left="283" w:hanging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FootnoteText">
    <w:name w:val="footnote text"/>
    <w:basedOn w:val="Normal"/>
    <w:link w:val="FootnoteTextChar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5">
    <w:name w:val="List 5"/>
    <w:basedOn w:val="Normal"/>
    <w:qFormat/>
    <w:pPr>
      <w:spacing w:after="180"/>
      <w:ind w:left="1415" w:hanging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BodyTextIndent3">
    <w:name w:val="Body Text Indent 3"/>
    <w:basedOn w:val="Normal"/>
    <w:link w:val="BodyTextIndent3Char"/>
    <w:qFormat/>
    <w:pPr>
      <w:spacing w:after="120"/>
      <w:ind w:left="283"/>
    </w:pPr>
    <w:rPr>
      <w:rFonts w:ascii="Times New Roman" w:eastAsiaTheme="minorEastAsia" w:hAnsi="Times New Roman" w:cs="Times New Roman"/>
      <w:sz w:val="16"/>
      <w:szCs w:val="16"/>
      <w:lang w:val="en-GB" w:eastAsia="en-US"/>
    </w:rPr>
  </w:style>
  <w:style w:type="paragraph" w:styleId="Index7">
    <w:name w:val="index 7"/>
    <w:basedOn w:val="Normal"/>
    <w:next w:val="Normal"/>
    <w:qFormat/>
    <w:pPr>
      <w:ind w:left="14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Index9">
    <w:name w:val="index 9"/>
    <w:basedOn w:val="Normal"/>
    <w:next w:val="Normal"/>
    <w:qFormat/>
    <w:pPr>
      <w:ind w:left="18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ableofFigures">
    <w:name w:val="table of figures"/>
    <w:basedOn w:val="Normal"/>
    <w:next w:val="Normal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BodyText2">
    <w:name w:val="Body Text 2"/>
    <w:basedOn w:val="Normal"/>
    <w:link w:val="BodyText2Char"/>
    <w:qFormat/>
    <w:pPr>
      <w:spacing w:after="120" w:line="480" w:lineRule="auto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4">
    <w:name w:val="List 4"/>
    <w:basedOn w:val="Normal"/>
    <w:qFormat/>
    <w:pPr>
      <w:spacing w:after="180"/>
      <w:ind w:left="1132" w:hanging="283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MessageHeader">
    <w:name w:val="Message Header"/>
    <w:basedOn w:val="Normal"/>
    <w:link w:val="MessageHeaderChar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lang w:val="en-GB" w:eastAsia="en-US"/>
    </w:rPr>
  </w:style>
  <w:style w:type="paragraph" w:styleId="HTMLPreformatted">
    <w:name w:val="HTML Preformatted"/>
    <w:basedOn w:val="Normal"/>
    <w:link w:val="HTMLPreformattedChar"/>
    <w:qFormat/>
    <w:rPr>
      <w:rFonts w:ascii="Consolas" w:eastAsiaTheme="minorEastAsia" w:hAnsi="Consolas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qFormat/>
    <w:pPr>
      <w:spacing w:after="180"/>
    </w:pPr>
    <w:rPr>
      <w:rFonts w:ascii="Times New Roman" w:eastAsiaTheme="minorEastAsia" w:hAnsi="Times New Roman" w:cs="Times New Roman"/>
      <w:lang w:val="en-GB" w:eastAsia="en-US"/>
    </w:rPr>
  </w:style>
  <w:style w:type="paragraph" w:styleId="ListContinue3">
    <w:name w:val="List Continue 3"/>
    <w:basedOn w:val="Normal"/>
    <w:qFormat/>
    <w:pPr>
      <w:spacing w:after="120"/>
      <w:ind w:left="849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Index2">
    <w:name w:val="index 2"/>
    <w:basedOn w:val="Normal"/>
    <w:next w:val="Normal"/>
    <w:qFormat/>
    <w:pPr>
      <w:ind w:left="400" w:hanging="20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styleId="Title">
    <w:name w:val="Title"/>
    <w:basedOn w:val="Normal"/>
    <w:next w:val="Normal"/>
    <w:link w:val="TitleChar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BodyTextFirstIndent">
    <w:name w:val="Body Text First Indent"/>
    <w:basedOn w:val="BodyText"/>
    <w:link w:val="BodyTextFirstIndentChar"/>
    <w:qFormat/>
    <w:pPr>
      <w:spacing w:after="180"/>
      <w:ind w:firstLine="360"/>
    </w:pPr>
  </w:style>
  <w:style w:type="paragraph" w:styleId="BodyTextFirstIndent2">
    <w:name w:val="Body Text First Indent 2"/>
    <w:basedOn w:val="BodyTextIndent"/>
    <w:link w:val="BodyTextFirstIndent2Char"/>
    <w:pPr>
      <w:spacing w:after="180"/>
      <w:ind w:left="360" w:firstLine="360"/>
    </w:pPr>
  </w:style>
  <w:style w:type="table" w:styleId="TableGrid">
    <w:name w:val="Table Grid"/>
    <w:basedOn w:val="TableNormal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uiPriority w:val="99"/>
    <w:qFormat/>
    <w:rPr>
      <w:color w:val="954F72"/>
      <w:u w:val="single"/>
    </w:rPr>
  </w:style>
  <w:style w:type="character" w:styleId="Hyperlink">
    <w:name w:val="Hyperlink"/>
    <w:uiPriority w:val="99"/>
    <w:qFormat/>
    <w:rPr>
      <w:color w:val="0563C1"/>
      <w:u w:val="single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  <w:spacing w:after="18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Theme="minorEastAsia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qFormat/>
    <w:pPr>
      <w:keepLines/>
      <w:spacing w:after="180"/>
      <w:ind w:left="1135" w:hanging="851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qFormat/>
    <w:pPr>
      <w:keepNext/>
      <w:keepLines/>
    </w:pPr>
    <w:rPr>
      <w:rFonts w:ascii="Arial" w:eastAsiaTheme="minorEastAsia" w:hAnsi="Arial" w:cs="Times New Roman"/>
      <w:sz w:val="18"/>
      <w:szCs w:val="20"/>
      <w:lang w:val="en-GB"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eastAsiaTheme="minorEastAsia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spacing w:after="180"/>
      <w:ind w:left="1702" w:hanging="1418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qFormat/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qFormat/>
    <w:pPr>
      <w:spacing w:after="180"/>
      <w:ind w:left="568" w:hanging="284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EditorsNote">
    <w:name w:val="Editor's Note"/>
    <w:basedOn w:val="NO"/>
    <w:qFormat/>
    <w:pPr>
      <w:ind w:left="1418" w:hanging="1134"/>
    </w:pPr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eastAsiaTheme="minorEastAsia" w:hAnsi="Arial" w:cs="Times New Roman"/>
      <w:b/>
      <w:sz w:val="20"/>
      <w:szCs w:val="20"/>
      <w:lang w:val="en-GB" w:eastAsia="en-US"/>
    </w:rPr>
  </w:style>
  <w:style w:type="paragraph" w:customStyle="1" w:styleId="ZA">
    <w:name w:val="ZA"/>
    <w:qFormat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sz w:val="40"/>
      <w:lang w:val="en-GB" w:eastAsia="en-US"/>
    </w:rPr>
  </w:style>
  <w:style w:type="paragraph" w:customStyle="1" w:styleId="ZB">
    <w:name w:val="ZB"/>
    <w:qFormat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Theme="minorEastAsia" w:hAnsi="Arial"/>
      <w:i/>
      <w:lang w:val="en-GB" w:eastAsia="en-US"/>
    </w:rPr>
  </w:style>
  <w:style w:type="paragraph" w:customStyle="1" w:styleId="ZT">
    <w:name w:val="ZT"/>
    <w:qFormat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customStyle="1" w:styleId="ZU">
    <w:name w:val="ZU"/>
    <w:qFormat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Theme="minorEastAsia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lang w:val="en-GB" w:eastAsia="en-US"/>
    </w:rPr>
  </w:style>
  <w:style w:type="paragraph" w:customStyle="1" w:styleId="B2">
    <w:name w:val="B2"/>
    <w:basedOn w:val="Normal"/>
    <w:qFormat/>
    <w:pPr>
      <w:spacing w:after="180"/>
      <w:ind w:left="851" w:hanging="284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Normal"/>
    <w:qFormat/>
    <w:pPr>
      <w:spacing w:after="180"/>
      <w:ind w:left="1135" w:hanging="284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Normal"/>
    <w:qFormat/>
    <w:pPr>
      <w:spacing w:after="180"/>
      <w:ind w:left="1418" w:hanging="284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Normal"/>
    <w:pPr>
      <w:spacing w:after="180"/>
      <w:ind w:left="1702" w:hanging="284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pPr>
      <w:spacing w:after="180"/>
    </w:pPr>
    <w:rPr>
      <w:rFonts w:ascii="Times New Roman" w:eastAsiaTheme="minorEastAsia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qFormat/>
    <w:rPr>
      <w:rFonts w:ascii="Segoe UI" w:hAnsi="Segoe UI" w:cs="Segoe UI"/>
      <w:sz w:val="18"/>
      <w:szCs w:val="18"/>
      <w:lang w:eastAsia="en-US"/>
    </w:rPr>
  </w:style>
  <w:style w:type="paragraph" w:customStyle="1" w:styleId="Bibliography1">
    <w:name w:val="Bibliography1"/>
    <w:basedOn w:val="Normal"/>
    <w:next w:val="Normal"/>
    <w:uiPriority w:val="37"/>
    <w:semiHidden/>
    <w:unhideWhenUsed/>
    <w:qFormat/>
    <w:pPr>
      <w:spacing w:after="180"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qFormat/>
    <w:rPr>
      <w:lang w:eastAsia="en-US"/>
    </w:rPr>
  </w:style>
  <w:style w:type="character" w:customStyle="1" w:styleId="BodyText2Char">
    <w:name w:val="Body Text 2 Char"/>
    <w:basedOn w:val="DefaultParagraphFont"/>
    <w:link w:val="BodyText2"/>
    <w:rPr>
      <w:lang w:eastAsia="en-US"/>
    </w:rPr>
  </w:style>
  <w:style w:type="character" w:customStyle="1" w:styleId="BodyText3Char">
    <w:name w:val="Body Text 3 Char"/>
    <w:basedOn w:val="DefaultParagraphFont"/>
    <w:link w:val="BodyText3"/>
    <w:qFormat/>
    <w:rPr>
      <w:sz w:val="16"/>
      <w:szCs w:val="16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qFormat/>
    <w:rPr>
      <w:lang w:eastAsia="en-US"/>
    </w:rPr>
  </w:style>
  <w:style w:type="character" w:customStyle="1" w:styleId="BodyTextIndentChar">
    <w:name w:val="Body Text Indent Char"/>
    <w:basedOn w:val="DefaultParagraphFont"/>
    <w:link w:val="BodyTextIndent"/>
    <w:qFormat/>
    <w:rPr>
      <w:lang w:eastAsia="en-US"/>
    </w:rPr>
  </w:style>
  <w:style w:type="character" w:customStyle="1" w:styleId="BodyTextFirstIndent2Char">
    <w:name w:val="Body Text First Indent 2 Char"/>
    <w:basedOn w:val="BodyTextIndentChar"/>
    <w:link w:val="BodyTextFirstIndent2"/>
    <w:qFormat/>
    <w:rPr>
      <w:lang w:eastAsia="en-US"/>
    </w:rPr>
  </w:style>
  <w:style w:type="character" w:customStyle="1" w:styleId="BodyTextIndent2Char">
    <w:name w:val="Body Text Indent 2 Char"/>
    <w:basedOn w:val="DefaultParagraphFont"/>
    <w:link w:val="BodyTextIndent2"/>
    <w:qFormat/>
    <w:rPr>
      <w:lang w:eastAsia="en-US"/>
    </w:rPr>
  </w:style>
  <w:style w:type="character" w:customStyle="1" w:styleId="BodyTextIndent3Char">
    <w:name w:val="Body Text Indent 3 Char"/>
    <w:basedOn w:val="DefaultParagraphFont"/>
    <w:link w:val="BodyTextIndent3"/>
    <w:qFormat/>
    <w:rPr>
      <w:sz w:val="16"/>
      <w:szCs w:val="16"/>
      <w:lang w:eastAsia="en-US"/>
    </w:rPr>
  </w:style>
  <w:style w:type="character" w:customStyle="1" w:styleId="ClosingChar">
    <w:name w:val="Closing Char"/>
    <w:basedOn w:val="DefaultParagraphFont"/>
    <w:link w:val="Closing"/>
    <w:qFormat/>
    <w:rPr>
      <w:lang w:eastAsia="en-US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DateChar">
    <w:name w:val="Date Char"/>
    <w:basedOn w:val="DefaultParagraphFont"/>
    <w:link w:val="Date"/>
    <w:qFormat/>
    <w:rPr>
      <w:lang w:eastAsia="en-US"/>
    </w:rPr>
  </w:style>
  <w:style w:type="character" w:customStyle="1" w:styleId="DocumentMapChar">
    <w:name w:val="Document Map Char"/>
    <w:basedOn w:val="DefaultParagraphFont"/>
    <w:link w:val="DocumentMap"/>
    <w:qFormat/>
    <w:rPr>
      <w:rFonts w:ascii="Segoe UI" w:hAnsi="Segoe UI" w:cs="Segoe UI"/>
      <w:sz w:val="16"/>
      <w:szCs w:val="16"/>
      <w:lang w:eastAsia="en-US"/>
    </w:rPr>
  </w:style>
  <w:style w:type="character" w:customStyle="1" w:styleId="E-mailSignatureChar">
    <w:name w:val="E-mail Signature Char"/>
    <w:basedOn w:val="DefaultParagraphFont"/>
    <w:link w:val="E-mailSignature"/>
    <w:qFormat/>
    <w:rPr>
      <w:lang w:eastAsia="en-US"/>
    </w:rPr>
  </w:style>
  <w:style w:type="character" w:customStyle="1" w:styleId="EndnoteTextChar">
    <w:name w:val="Endnote Text Char"/>
    <w:basedOn w:val="DefaultParagraphFont"/>
    <w:link w:val="EndnoteText"/>
    <w:qFormat/>
    <w:rPr>
      <w:lang w:eastAsia="en-US"/>
    </w:rPr>
  </w:style>
  <w:style w:type="character" w:customStyle="1" w:styleId="FootnoteTextChar">
    <w:name w:val="Footnote Text Char"/>
    <w:basedOn w:val="DefaultParagraphFont"/>
    <w:link w:val="FootnoteText"/>
    <w:qFormat/>
    <w:rPr>
      <w:lang w:eastAsia="en-US"/>
    </w:rPr>
  </w:style>
  <w:style w:type="character" w:customStyle="1" w:styleId="HTMLAddressChar">
    <w:name w:val="HTML Address Char"/>
    <w:basedOn w:val="DefaultParagraphFont"/>
    <w:link w:val="HTMLAddress"/>
    <w:qFormat/>
    <w:rPr>
      <w:i/>
      <w:iCs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qFormat/>
    <w:rPr>
      <w:rFonts w:ascii="Consolas" w:hAnsi="Consolas"/>
      <w:lang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rFonts w:ascii="Times New Roman" w:eastAsiaTheme="minorEastAsia" w:hAnsi="Times New Roman" w:cs="Times New Roman"/>
      <w:i/>
      <w:iCs/>
      <w:color w:val="4472C4" w:themeColor="accent1"/>
      <w:sz w:val="20"/>
      <w:szCs w:val="20"/>
      <w:lang w:val="en-GB"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4472C4" w:themeColor="accent1"/>
      <w:lang w:eastAsia="en-US"/>
    </w:rPr>
  </w:style>
  <w:style w:type="paragraph" w:styleId="ListParagraph">
    <w:name w:val="List Paragraph"/>
    <w:basedOn w:val="Normal"/>
    <w:uiPriority w:val="34"/>
    <w:qFormat/>
    <w:pPr>
      <w:spacing w:after="180"/>
      <w:ind w:left="720"/>
      <w:contextualSpacing/>
    </w:pPr>
    <w:rPr>
      <w:rFonts w:ascii="Times New Roman" w:eastAsiaTheme="minorEastAsia" w:hAnsi="Times New Roman" w:cs="Times New Roman"/>
      <w:sz w:val="20"/>
      <w:szCs w:val="20"/>
      <w:lang w:val="en-GB" w:eastAsia="en-US"/>
    </w:rPr>
  </w:style>
  <w:style w:type="character" w:customStyle="1" w:styleId="MacroTextChar">
    <w:name w:val="Macro Text Char"/>
    <w:basedOn w:val="DefaultParagraphFont"/>
    <w:link w:val="MacroText"/>
    <w:qFormat/>
    <w:rPr>
      <w:rFonts w:ascii="Consolas" w:hAnsi="Consolas"/>
      <w:lang w:eastAsia="en-US"/>
    </w:rPr>
  </w:style>
  <w:style w:type="character" w:customStyle="1" w:styleId="MessageHeaderChar">
    <w:name w:val="Message Header Char"/>
    <w:basedOn w:val="DefaultParagraphFont"/>
    <w:link w:val="MessageHeader"/>
    <w:qFormat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Pr>
      <w:rFonts w:eastAsiaTheme="minorEastAsia"/>
      <w:lang w:val="en-GB" w:eastAsia="en-US"/>
    </w:rPr>
  </w:style>
  <w:style w:type="character" w:customStyle="1" w:styleId="NoteHeadingChar">
    <w:name w:val="Note Heading Char"/>
    <w:basedOn w:val="DefaultParagraphFont"/>
    <w:link w:val="NoteHeading"/>
    <w:qFormat/>
    <w:rPr>
      <w:lang w:eastAsia="en-US"/>
    </w:rPr>
  </w:style>
  <w:style w:type="character" w:customStyle="1" w:styleId="PlainTextChar">
    <w:name w:val="Plain Text Char"/>
    <w:basedOn w:val="DefaultParagraphFont"/>
    <w:link w:val="PlainText"/>
    <w:qFormat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 w:after="160"/>
      <w:ind w:left="864" w:right="864"/>
      <w:jc w:val="center"/>
    </w:pPr>
    <w:rPr>
      <w:rFonts w:ascii="Times New Roman" w:eastAsiaTheme="minorEastAsia" w:hAnsi="Times New Roman" w:cs="Times New Roman"/>
      <w:i/>
      <w:iCs/>
      <w:color w:val="404040" w:themeColor="text1" w:themeTint="BF"/>
      <w:sz w:val="20"/>
      <w:szCs w:val="20"/>
      <w:lang w:val="en-GB" w:eastAsia="en-US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  <w:lang w:eastAsia="en-US"/>
    </w:rPr>
  </w:style>
  <w:style w:type="character" w:customStyle="1" w:styleId="SalutationChar">
    <w:name w:val="Salutation Char"/>
    <w:basedOn w:val="DefaultParagraphFont"/>
    <w:link w:val="Salutation"/>
    <w:qFormat/>
    <w:rPr>
      <w:lang w:eastAsia="en-US"/>
    </w:rPr>
  </w:style>
  <w:style w:type="character" w:customStyle="1" w:styleId="SignatureChar">
    <w:name w:val="Signature Char"/>
    <w:basedOn w:val="DefaultParagraphFont"/>
    <w:link w:val="Signature"/>
    <w:qFormat/>
    <w:rPr>
      <w:lang w:eastAsia="en-US"/>
    </w:rPr>
  </w:style>
  <w:style w:type="character" w:customStyle="1" w:styleId="SubtitleChar">
    <w:name w:val="Subtitle Char"/>
    <w:basedOn w:val="DefaultParagraphFont"/>
    <w:link w:val="Subtitle"/>
    <w:qFormat/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eastAsia="en-US"/>
    </w:rPr>
  </w:style>
  <w:style w:type="character" w:customStyle="1" w:styleId="TitleChar">
    <w:name w:val="Title Char"/>
    <w:basedOn w:val="DefaultParagraphFont"/>
    <w:link w:val="Title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eastAsiaTheme="minorEastAsia" w:hAnsi="Arial"/>
      <w:sz w:val="24"/>
      <w:lang w:val="en-GB" w:eastAsia="en-US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</w:style>
  <w:style w:type="paragraph" w:customStyle="1" w:styleId="font5">
    <w:name w:val="font5"/>
    <w:basedOn w:val="Normal"/>
    <w:qFormat/>
    <w:pPr>
      <w:spacing w:before="100" w:beforeAutospacing="1" w:after="100" w:afterAutospacing="1"/>
    </w:pPr>
    <w:rPr>
      <w:rFonts w:ascii="等线" w:eastAsia="等线" w:hAnsi="等线"/>
      <w:sz w:val="18"/>
      <w:szCs w:val="18"/>
    </w:rPr>
  </w:style>
  <w:style w:type="paragraph" w:customStyle="1" w:styleId="xl71">
    <w:name w:val="xl71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72">
    <w:name w:val="xl72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3">
    <w:name w:val="xl73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75">
    <w:name w:val="xl75"/>
    <w:basedOn w:val="Normal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56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1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5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0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9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3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5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6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6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5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1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1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3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0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3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3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9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4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emf"/><Relationship Id="rId3" Type="http://schemas.openxmlformats.org/officeDocument/2006/relationships/numbering" Target="numbering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2" Type="http://schemas.openxmlformats.org/officeDocument/2006/relationships/customXml" Target="../customXml/item1.xml"/><Relationship Id="rId16" Type="http://schemas.openxmlformats.org/officeDocument/2006/relationships/image" Target="media/image8.emf"/><Relationship Id="rId20" Type="http://schemas.openxmlformats.org/officeDocument/2006/relationships/package" Target="embeddings/Microsoft_Excel_Macro-Enabled_Worksheet.xlsm"/><Relationship Id="rId29" Type="http://schemas.openxmlformats.org/officeDocument/2006/relationships/header" Target="head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5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7F3800-7556-490C-BF26-90EAA71A73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592</TotalTime>
  <Pages>68</Pages>
  <Words>5052</Words>
  <Characters>28799</Characters>
  <Application>Microsoft Office Word</Application>
  <DocSecurity>0</DocSecurity>
  <Lines>239</Lines>
  <Paragraphs>67</Paragraphs>
  <ScaleCrop>false</ScaleCrop>
  <Company>ETSI</Company>
  <LinksUpToDate>false</LinksUpToDate>
  <CharactersWithSpaces>33784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Xiaodong Shen</cp:lastModifiedBy>
  <cp:revision>39</cp:revision>
  <cp:lastPrinted>2019-02-25T14:05:00Z</cp:lastPrinted>
  <dcterms:created xsi:type="dcterms:W3CDTF">2024-08-17T03:57:00Z</dcterms:created>
  <dcterms:modified xsi:type="dcterms:W3CDTF">2024-11-01T14:03:00Z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(3)geV+Uvla+WGsbdm+9odxXV9n+ao4BCMAneq64yPPzM3jkcZx8hzzuugx8HeejFZ4TKBcOb8L
zAAkbG+ibzEN0MyEFdZ0X2GlJ8EGBnA7DgnC+frUA4nGOvEftkHbm9XRCwLZgsguO65A3uok
Fz5qnuALiMA9J6DE9qqPvTfY8mW8wDmx9DEEcjN5hfs9mb8/oBIo/TAZ1bKtzBdCnUybcnFn
cU/rNp+TR1lvamkBdG</vt:lpwstr>
  </property>
  <property fmtid="{D5CDD505-2E9C-101B-9397-08002B2CF9AE}" pid="3" name="_2015_ms_pID_7253431">
    <vt:lpwstr>eHhq74j5NLMlkqyPcM1TqC6apcjz1S1nLo+0tJ2pFuQ39B3h4f+p5e
hObQBZCRYusPRkAB0OMsYYpptNCkylZhrhHtvvN3KDjrAfPzC5GxUdalS7i/K5UqMJtus5Zp
4xQWwA8adVjIZBJp2hh5mppsdgaH8MGbNNY2dR2NHAfygy5UhTWwDQjPZlGf7FFw9wnypwVt
XSt1sHnuFs6Pkw/zRYkuvJomBXxuXwEKBctL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1706683665</vt:lpwstr>
  </property>
  <property fmtid="{D5CDD505-2E9C-101B-9397-08002B2CF9AE}" pid="8" name="_2015_ms_pID_7253432">
    <vt:lpwstr>iw==</vt:lpwstr>
  </property>
  <property fmtid="{D5CDD505-2E9C-101B-9397-08002B2CF9AE}" pid="9" name="KSOProductBuildVer">
    <vt:lpwstr>2052-12.8.2.17838</vt:lpwstr>
  </property>
  <property fmtid="{D5CDD505-2E9C-101B-9397-08002B2CF9AE}" pid="10" name="ICV">
    <vt:lpwstr>FE2F3F6D92E04001A4A8A44FBAD95FBB</vt:lpwstr>
  </property>
</Properties>
</file>